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</w:pPr>
      <w:r>
        <w:rPr>
          <w:b/>
          <w:color w:val="C96442"/>
          <w:sz w:val="44"/>
        </w:rPr>
        <w:t>실습 ④ — 자동화 시나리오 워크시트</w:t>
      </w:r>
    </w:p>
    <w:p>
      <w:pPr>
        <w:jc w:val="center"/>
      </w:pPr>
      <w:r>
        <w:rPr>
          <w:color w:val="7A7570"/>
          <w:sz w:val="24"/>
        </w:rPr>
        <w:t>Claude AI 마스터클래스 · CH4 본인 업무 자동화</w:t>
      </w:r>
    </w:p>
    <w:p>
      <w:pPr>
        <w:jc w:val="center"/>
      </w:pPr>
      <w:r>
        <w:rPr>
          <w:i/>
          <w:color w:val="4A4744"/>
          <w:sz w:val="22"/>
        </w:rPr>
        <w:t>💡 강의 시작 전 빈칸을 채워 오시면 강의 중 30분 안에 본인 업무 자동화 시나리오가 완성됩니다.</w:t>
      </w:r>
    </w:p>
    <w:p>
      <w:pPr>
        <w:jc w:val="center"/>
      </w:pPr>
      <w:r>
        <w:t>────────────────────────────────────────────────────────────</w:t>
      </w:r>
    </w:p>
    <w:p>
      <w:pPr>
        <w:spacing w:after="120" w:before="240"/>
      </w:pPr>
      <w:r>
        <w:rPr>
          <w:b/>
          <w:color w:val="C96442"/>
          <w:sz w:val="30"/>
        </w:rPr>
        <w:t>1. 자동화할 반복 업무 1개 선정</w:t>
      </w:r>
    </w:p>
    <w:p>
      <w:r>
        <w:rPr>
          <w:b/>
        </w:rPr>
        <w:t xml:space="preserve">  • 업무명: </w:t>
      </w:r>
      <w:r>
        <w:t>____________________________________________________________</w:t>
      </w:r>
    </w:p>
    <w:p>
      <w:r>
        <w:rPr>
          <w:b/>
        </w:rPr>
        <w:t xml:space="preserve">  • 빈도: </w:t>
      </w:r>
      <w:r>
        <w:t>☐ 매일   ☐ 매주   ☐ 매월   ☐ 비정기</w:t>
      </w:r>
    </w:p>
    <w:p>
      <w:r>
        <w:rPr>
          <w:b/>
        </w:rPr>
        <w:t xml:space="preserve">  • 1회 소요 시간: </w:t>
      </w:r>
      <w:r>
        <w:t>____________________________________________________________</w:t>
      </w:r>
      <w:r>
        <w:rPr>
          <w:i/>
        </w:rPr>
        <w:t xml:space="preserve">  (약 ____ 분)</w:t>
      </w:r>
    </w:p>
    <w:p>
      <w:r>
        <w:rPr>
          <w:b/>
        </w:rPr>
        <w:t xml:space="preserve">  • 한 달 누적 시간: </w:t>
      </w:r>
      <w:r>
        <w:t>____________________________________________________________</w:t>
      </w:r>
      <w:r>
        <w:rPr>
          <w:i/>
        </w:rPr>
        <w:t xml:space="preserve">  (약 ____ 시간)</w:t>
      </w:r>
    </w:p>
    <w:p>
      <w:r>
        <w:rPr>
          <w:b/>
        </w:rPr>
        <w:t xml:space="preserve">  • 핵심 어려움 (한 줄): </w:t>
      </w:r>
      <w:r>
        <w:t>____________________________________________________________</w:t>
      </w:r>
    </w:p>
    <w:p>
      <w:pPr>
        <w:spacing w:after="120" w:before="240"/>
      </w:pPr>
      <w:r>
        <w:rPr>
          <w:b/>
          <w:color w:val="C96442"/>
          <w:sz w:val="30"/>
        </w:rPr>
        <w:t>2. 현재 단계 (AS-IS) — 5단계 이내로 분해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w="1994" w:type="dxa"/>
          </w:tcPr>
          <w:p>
            <w:r>
              <w:rPr>
                <w:b/>
              </w:rPr>
              <w:t>단계</w:t>
            </w:r>
          </w:p>
        </w:tc>
        <w:tc>
          <w:tcPr>
            <w:tcW w:w="1994" w:type="dxa"/>
          </w:tcPr>
          <w:p>
            <w:r>
              <w:rPr>
                <w:b/>
              </w:rPr>
              <w:t>무엇을</w:t>
            </w:r>
          </w:p>
        </w:tc>
        <w:tc>
          <w:tcPr>
            <w:tcW w:w="1994" w:type="dxa"/>
          </w:tcPr>
          <w:p>
            <w:r>
              <w:rPr>
                <w:b/>
              </w:rPr>
              <w:t>입력</w:t>
            </w:r>
          </w:p>
        </w:tc>
        <w:tc>
          <w:tcPr>
            <w:tcW w:w="1994" w:type="dxa"/>
          </w:tcPr>
          <w:p>
            <w:r>
              <w:rPr>
                <w:b/>
              </w:rPr>
              <w:t>출력</w:t>
            </w:r>
          </w:p>
        </w:tc>
        <w:tc>
          <w:tcPr>
            <w:tcW w:w="1994" w:type="dxa"/>
          </w:tcPr>
          <w:p>
            <w:r>
              <w:rPr>
                <w:b/>
              </w:rPr>
              <w:t>소요(분)</w:t>
            </w:r>
          </w:p>
        </w:tc>
      </w:tr>
      <w:tr>
        <w:tc>
          <w:tcPr>
            <w:tcW w:w="1994" w:type="dxa"/>
          </w:tcPr>
          <w:p>
            <w:r>
              <w:t>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r>
              <w:t>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r>
              <w:t>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r>
              <w:t>4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r>
              <w:t>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</w:tr>
    </w:tbl>
    <w:p/>
    <w:p>
      <w:r>
        <w:rPr>
          <w:b/>
        </w:rPr>
        <w:t xml:space="preserve">가장 시간이 많이 걸리는 단계: </w:t>
      </w:r>
      <w:r>
        <w:t>____번</w:t>
      </w:r>
    </w:p>
    <w:p>
      <w:r>
        <w:rPr>
          <w:b/>
        </w:rPr>
        <w:t xml:space="preserve">가장 반복적이고 단순한 단계: </w:t>
      </w:r>
      <w:r>
        <w:t>____번</w:t>
      </w:r>
    </w:p>
    <w:p>
      <w:r>
        <w:rPr>
          <w:b/>
        </w:rPr>
        <w:t xml:space="preserve">가장 사람의 판단이 필요한 단계: </w:t>
      </w:r>
      <w:r>
        <w:t>____번</w:t>
      </w:r>
    </w:p>
    <w:p>
      <w:pPr>
        <w:spacing w:after="120" w:before="240"/>
      </w:pPr>
      <w:r>
        <w:rPr>
          <w:b/>
          <w:color w:val="C96442"/>
          <w:sz w:val="30"/>
        </w:rPr>
        <w:t>3. Claude로 자동화하고 싶은 부분 (체크)</w:t>
      </w:r>
    </w:p>
    <w:p>
      <w:r>
        <w:rPr>
          <w:sz w:val="26"/>
        </w:rPr>
        <w:t xml:space="preserve">☐ </w:t>
      </w:r>
      <w:r>
        <w:t>입력 자료 요약·정리</w:t>
      </w:r>
    </w:p>
    <w:p>
      <w:r>
        <w:rPr>
          <w:sz w:val="26"/>
        </w:rPr>
        <w:t xml:space="preserve">☐ </w:t>
      </w:r>
      <w:r>
        <w:t>초안 작성 (이메일·보고서·문서)</w:t>
      </w:r>
    </w:p>
    <w:p>
      <w:r>
        <w:rPr>
          <w:sz w:val="26"/>
        </w:rPr>
        <w:t xml:space="preserve">☐ </w:t>
      </w:r>
      <w:r>
        <w:t>검토·교정·맞춤법</w:t>
      </w:r>
    </w:p>
    <w:p>
      <w:r>
        <w:rPr>
          <w:sz w:val="26"/>
        </w:rPr>
        <w:t xml:space="preserve">☐ </w:t>
      </w:r>
      <w:r>
        <w:t>형식 변환 (표·CSV·JSON·마크다운)</w:t>
      </w:r>
    </w:p>
    <w:p>
      <w:r>
        <w:rPr>
          <w:sz w:val="26"/>
        </w:rPr>
        <w:t xml:space="preserve">☐ </w:t>
      </w:r>
      <w:r>
        <w:t>번역 (한↔영, 한↔일 등)</w:t>
      </w:r>
    </w:p>
    <w:p>
      <w:r>
        <w:rPr>
          <w:sz w:val="26"/>
        </w:rPr>
        <w:t xml:space="preserve">☐ </w:t>
      </w:r>
      <w:r>
        <w:t>분류·태깅·라벨링</w:t>
      </w:r>
    </w:p>
    <w:p>
      <w:r>
        <w:rPr>
          <w:sz w:val="26"/>
        </w:rPr>
        <w:t xml:space="preserve">☐ </w:t>
      </w:r>
      <w:r>
        <w:t>데이터 인사이트·차트 추천</w:t>
      </w:r>
    </w:p>
    <w:p>
      <w:r>
        <w:rPr>
          <w:sz w:val="26"/>
        </w:rPr>
        <w:t xml:space="preserve">☐ </w:t>
      </w:r>
      <w:r>
        <w:t>아이디어 브레인스토밍</w:t>
      </w:r>
    </w:p>
    <w:p>
      <w:r>
        <w:rPr>
          <w:sz w:val="26"/>
        </w:rPr>
        <w:t xml:space="preserve">☐ </w:t>
      </w:r>
      <w:r>
        <w:t>발표 스크립트</w:t>
      </w:r>
    </w:p>
    <w:p>
      <w:r>
        <w:rPr>
          <w:sz w:val="26"/>
        </w:rPr>
        <w:t xml:space="preserve">☐ </w:t>
      </w:r>
      <w:r>
        <w:t>기타: _______________________</w:t>
      </w:r>
    </w:p>
    <w:p>
      <w:pPr>
        <w:spacing w:after="120" w:before="240"/>
      </w:pPr>
      <w:r>
        <w:rPr>
          <w:b/>
          <w:color w:val="C96442"/>
          <w:sz w:val="30"/>
        </w:rPr>
        <w:t>4. 강의 중 받을 결과물 (체크 — Claude에게 요청할 것)</w:t>
      </w:r>
    </w:p>
    <w:p>
      <w:r>
        <w:rPr>
          <w:sz w:val="26"/>
        </w:rPr>
        <w:t xml:space="preserve">☐ </w:t>
      </w:r>
      <w:r>
        <w:t>AS-IS / TO-BE 비교표 (시간·노력·정확도)</w:t>
      </w:r>
    </w:p>
    <w:p>
      <w:r>
        <w:rPr>
          <w:sz w:val="26"/>
        </w:rPr>
        <w:t xml:space="preserve">☐ </w:t>
      </w:r>
      <w:r>
        <w:t>단계별 프롬프트 체인 (3~5단계, 각 단계 입력·출력 명시)</w:t>
      </w:r>
    </w:p>
    <w:p>
      <w:r>
        <w:rPr>
          <w:sz w:val="26"/>
        </w:rPr>
        <w:t xml:space="preserve">☐ </w:t>
      </w:r>
      <w:r>
        <w:t>각 단계 XML 프롬프트 (바로 사용 가능한 완성 형태)</w:t>
      </w:r>
    </w:p>
    <w:p>
      <w:r>
        <w:rPr>
          <w:sz w:val="26"/>
        </w:rPr>
        <w:t xml:space="preserve">☐ </w:t>
      </w:r>
      <w:r>
        <w:t>Claude Project 셋업 가이드 (커스텀 인스트럭션·지식 베이스)</w:t>
      </w:r>
    </w:p>
    <w:p>
      <w:pPr>
        <w:rPr>
          <w:lang/>
          <w:rtl w:val="off"/>
        </w:rPr>
      </w:pPr>
      <w:r>
        <w:rPr>
          <w:sz w:val="26"/>
        </w:rPr>
        <w:t xml:space="preserve">☐ </w:t>
      </w:r>
      <w:r>
        <w:t>운영 가이드 (실패 케이스·개선 사이클)</w:t>
      </w:r>
    </w:p>
    <w:p>
      <w:pPr>
        <w:rPr>
          <w:lang/>
          <w:rtl w:val="off"/>
        </w:rPr>
      </w:pPr>
    </w:p>
    <w:p/>
    <w:p>
      <w:pPr>
        <w:spacing w:after="120" w:before="240"/>
      </w:pPr>
      <w:r>
        <w:rPr>
          <w:b/>
          <w:color w:val="C96442"/>
          <w:sz w:val="30"/>
        </w:rPr>
        <w:t>5. 강의 후 1주 실행 계획</w:t>
      </w:r>
    </w:p>
    <w:p>
      <w:r>
        <w:rPr>
          <w:b/>
        </w:rPr>
        <w:t>Day 1 (강의 직후)</w:t>
      </w:r>
    </w:p>
    <w:p>
      <w:r>
        <w:rPr>
          <w:sz w:val="26"/>
        </w:rPr>
        <w:t xml:space="preserve">☐ </w:t>
      </w:r>
      <w:r>
        <w:t>강의 중 받은 프롬프트 체인을 본인 노트북에 저장</w:t>
      </w:r>
    </w:p>
    <w:p>
      <w:r>
        <w:rPr>
          <w:sz w:val="26"/>
        </w:rPr>
        <w:t xml:space="preserve">☐ </w:t>
      </w:r>
      <w:r>
        <w:t>Notion / 메모장 / Claude Project 중 하나에 보관</w:t>
      </w:r>
    </w:p>
    <w:p>
      <w:r>
        <w:rPr>
          <w:b/>
        </w:rPr>
        <w:t>Day 2~3</w:t>
      </w:r>
    </w:p>
    <w:p>
      <w:r>
        <w:rPr>
          <w:sz w:val="26"/>
        </w:rPr>
        <w:t xml:space="preserve">☐ </w:t>
      </w:r>
      <w:r>
        <w:t>실제 본인 업무 1회 적용</w:t>
      </w:r>
    </w:p>
    <w:p>
      <w:r>
        <w:rPr>
          <w:sz w:val="26"/>
        </w:rPr>
        <w:t xml:space="preserve">☐ </w:t>
      </w:r>
      <w:r>
        <w:t>AS-IS 시간 측정 → TO-BE 시간 측정</w:t>
      </w:r>
    </w:p>
    <w:p>
      <w:r>
        <w:rPr>
          <w:sz w:val="26"/>
        </w:rPr>
        <w:t xml:space="preserve">☐ </w:t>
      </w:r>
      <w:r>
        <w:t>어색한 부분 1~2곳 프롬프트 수정</w:t>
      </w:r>
    </w:p>
    <w:p>
      <w:r>
        <w:rPr>
          <w:b/>
        </w:rPr>
        <w:t>Day 4~7</w:t>
      </w:r>
    </w:p>
    <w:p>
      <w:r>
        <w:rPr>
          <w:sz w:val="26"/>
        </w:rPr>
        <w:t xml:space="preserve">☐ </w:t>
      </w:r>
      <w:r>
        <w:t>매일 1회씩 운영 → 누적 4~5회</w:t>
      </w:r>
    </w:p>
    <w:p>
      <w:r>
        <w:rPr>
          <w:sz w:val="26"/>
        </w:rPr>
        <w:t xml:space="preserve">☐ </w:t>
      </w:r>
      <w:r>
        <w:t>자주 실패하는 케이스 메모</w:t>
      </w:r>
    </w:p>
    <w:p>
      <w:r>
        <w:rPr>
          <w:sz w:val="26"/>
        </w:rPr>
        <w:t xml:space="preserve">☐ </w:t>
      </w:r>
      <w:r>
        <w:t>1주차 회고:</w:t>
      </w:r>
    </w:p>
    <w:p>
      <w:r>
        <w:rPr>
          <w:b/>
        </w:rPr>
        <w:t xml:space="preserve">  •    - 절감된 시간: </w:t>
      </w:r>
      <w:r>
        <w:t>____________________________________________________________</w:t>
      </w:r>
    </w:p>
    <w:p>
      <w:r>
        <w:rPr>
          <w:b/>
        </w:rPr>
        <w:t xml:space="preserve">  •    - 품질 변화: </w:t>
      </w:r>
      <w:r>
        <w:t>____________________________________________________________</w:t>
      </w:r>
    </w:p>
    <w:p>
      <w:r>
        <w:rPr>
          <w:b/>
        </w:rPr>
        <w:t xml:space="preserve">  •    - 다음 주 개선 1가지: </w:t>
      </w:r>
      <w:r>
        <w:t>____________________________________________________________</w:t>
      </w:r>
    </w:p>
    <w:p>
      <w:pPr>
        <w:spacing w:after="120" w:before="240"/>
        <w:rPr>
          <w:lang/>
          <w:b/>
          <w:color w:val="C96442"/>
          <w:sz w:val="30"/>
          <w:rtl w:val="off"/>
        </w:rPr>
      </w:pPr>
    </w:p>
    <w:p>
      <w:pPr>
        <w:spacing w:after="120" w:before="240"/>
        <w:rPr>
          <w:b/>
          <w:color w:val="C96442"/>
          <w:sz w:val="30"/>
        </w:rPr>
      </w:pPr>
      <w:r>
        <w:rPr>
          <w:b/>
          <w:color w:val="C96442"/>
          <w:sz w:val="30"/>
        </w:rPr>
        <w:br w:type="page"/>
      </w:r>
    </w:p>
    <w:p>
      <w:pPr>
        <w:spacing w:after="120" w:before="240"/>
      </w:pPr>
      <w:r>
        <w:rPr>
          <w:b/>
          <w:color w:val="C96442"/>
          <w:sz w:val="30"/>
        </w:rPr>
        <w:t>6. 측정 지표 (자동화 ROI)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>
        <w:tc>
          <w:tcPr>
            <w:tcW w:w="2493" w:type="dxa"/>
          </w:tcPr>
          <w:p>
            <w:r>
              <w:rPr>
                <w:b/>
              </w:rPr>
              <w:t>지표</w:t>
            </w:r>
          </w:p>
        </w:tc>
        <w:tc>
          <w:tcPr>
            <w:tcW w:w="2493" w:type="dxa"/>
          </w:tcPr>
          <w:p>
            <w:r>
              <w:rPr>
                <w:b/>
              </w:rPr>
              <w:t>AS-IS</w:t>
            </w:r>
          </w:p>
        </w:tc>
        <w:tc>
          <w:tcPr>
            <w:tcW w:w="2493" w:type="dxa"/>
          </w:tcPr>
          <w:p>
            <w:r>
              <w:rPr>
                <w:b/>
              </w:rPr>
              <w:t>TO-BE</w:t>
            </w:r>
          </w:p>
        </w:tc>
        <w:tc>
          <w:tcPr>
            <w:tcW w:w="2493" w:type="dxa"/>
          </w:tcPr>
          <w:p>
            <w:r>
              <w:rPr>
                <w:b/>
              </w:rPr>
              <w:t>개선율</w:t>
            </w:r>
          </w:p>
        </w:tc>
      </w:tr>
      <w:tr>
        <w:tc>
          <w:tcPr>
            <w:tcW w:w="2493" w:type="dxa"/>
          </w:tcPr>
          <w:p>
            <w:r>
              <w:t>1회 소요 시간</w:t>
            </w:r>
          </w:p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</w:tr>
      <w:tr>
        <w:tc>
          <w:tcPr>
            <w:tcW w:w="2493" w:type="dxa"/>
          </w:tcPr>
          <w:p>
            <w:r>
              <w:t>주 4회 누적 시간</w:t>
            </w:r>
          </w:p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</w:tr>
      <w:tr>
        <w:tc>
          <w:tcPr>
            <w:tcW w:w="2493" w:type="dxa"/>
          </w:tcPr>
          <w:p>
            <w:r>
              <w:t>결과물 품질 (주관 1~5)</w:t>
            </w:r>
          </w:p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</w:tr>
      <w:tr>
        <w:tc>
          <w:tcPr>
            <w:tcW w:w="2493" w:type="dxa"/>
          </w:tcPr>
          <w:p>
            <w:r>
              <w:t>본인 만족도 (주관 1~5)</w:t>
            </w:r>
          </w:p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  <w:tc>
          <w:tcPr>
            <w:tcW w:w="2493" w:type="dxa"/>
          </w:tcPr>
          <w:p/>
        </w:tc>
      </w:tr>
    </w:tbl>
    <w:p>
      <w:pPr>
        <w:spacing w:after="120" w:before="240"/>
      </w:pPr>
      <w:r>
        <w:rPr>
          <w:b/>
          <w:color w:val="C96442"/>
          <w:sz w:val="30"/>
        </w:rPr>
        <w:t>7. 다음 단계 (1개월 후)</w:t>
      </w:r>
    </w:p>
    <w:p>
      <w:r>
        <w:rPr>
          <w:sz w:val="26"/>
        </w:rPr>
        <w:t xml:space="preserve">☐ </w:t>
      </w:r>
      <w:r>
        <w:t>두 번째 자동화 시나리오 추가</w:t>
      </w:r>
    </w:p>
    <w:p>
      <w:r>
        <w:rPr>
          <w:sz w:val="26"/>
        </w:rPr>
        <w:t xml:space="preserve">☐ </w:t>
      </w:r>
      <w:r>
        <w:t>팀 동료 1~2명에게 시연</w:t>
      </w:r>
    </w:p>
    <w:p>
      <w:r>
        <w:rPr>
          <w:sz w:val="26"/>
        </w:rPr>
        <w:t xml:space="preserve">☐ </w:t>
      </w:r>
      <w:r>
        <w:t>Claude Project로 캡슐화 → 명령어 한 번으로 호출</w:t>
      </w:r>
    </w:p>
    <w:p>
      <w:r>
        <w:rPr>
          <w:sz w:val="26"/>
        </w:rPr>
        <w:t xml:space="preserve">☐ </w:t>
      </w:r>
      <w:r>
        <w:t>Skills/MCP 학습 시작 (자율 학습)</w:t>
      </w:r>
    </w:p>
    <w:p/>
    <w:p>
      <w:pPr>
        <w:jc w:val="center"/>
      </w:pPr>
      <w:r>
        <w:rPr>
          <w:i/>
          <w:color w:val="7A7570"/>
          <w:sz w:val="18"/>
        </w:rPr>
        <w:t>본 워크시트는 강의 시 본인 업무 맞춤 자동화 시나리오 설계에 사용됩니다.</w:t>
      </w:r>
    </w:p>
    <w:p>
      <w:pPr>
        <w:jc w:val="center"/>
      </w:pPr>
      <w:r>
        <w:rPr>
          <w:i/>
          <w:color w:val="7A7570"/>
          <w:sz w:val="18"/>
        </w:rPr>
        <w:t>완성 후 강사에게 공유하면 추가 피드백 가능 (mintorain@gmail.com)</w:t>
      </w:r>
    </w:p>
    <w:sectPr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notTrueType w:val="false"/>
    <w:sig w:usb0="7FFFFFFF" w:usb1="29D77CFB" w:usb2="00000012" w:usb3="00000001" w:csb0="00080001" w:csb1="00000001"/>
  </w:font>
  <w:font w:name="Courier">
    <w:charset w:val="00"/>
    <w:notTrueType w:val="false"/>
  </w:font>
  <w:font w:name="Symbol">
    <w:panose1 w:val="05050102010706020507"/>
    <w:family w:val="Symbol"/>
    <w:charset w:val="00"/>
    <w:notTrueType w:val="false"/>
    <w:sig w:usb0="00000001" w:usb1="00000001" w:usb2="00000001" w:usb3="00000001" w:csb0="7FFFFFFF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89"/>
    <w:multiLevelType w:val="singleLevel"/>
    <w:tmpl w:val="29761a62"/>
    <w:lvl w:ilvl="0">
      <w:start w:val="1"/>
      <w:numFmt w:val="bullet"/>
      <w:lvlText w:val=""/>
      <w:lvlJc w:val="left"/>
      <w:pStyle w:val="ListBullet"/>
      <w:pPr>
        <w:ind w:left="360" w:hanging="360"/>
        <w:tabs>
          <w:tab w:val="num" w:pos="360"/>
        </w:tabs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Text w:val=""/>
      <w:lvlJc w:val="left"/>
      <w:pStyle w:val="ListBullet2"/>
      <w:pPr>
        <w:ind w:left="720" w:hanging="360"/>
        <w:tabs>
          <w:tab w:val="num" w:pos="720"/>
        </w:tabs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Style w:val="ListBullet3"/>
      <w:pPr>
        <w:ind w:left="1080" w:hanging="360"/>
        <w:tabs>
          <w:tab w:val="num" w:pos="1080"/>
        </w:tabs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lvlText w:val="%1."/>
      <w:lvlJc w:val="left"/>
      <w:pStyle w:val="ListNumber"/>
      <w:pPr>
        <w:ind w:left="360" w:hanging="360"/>
        <w:tabs>
          <w:tab w:val="num" w:pos="360"/>
        </w:tabs>
      </w:pPr>
    </w:lvl>
  </w:abstractNum>
  <w:abstractNum w:abstractNumId="4">
    <w:nsid w:val="ffffff7f"/>
    <w:multiLevelType w:val="singleLevel"/>
    <w:tmpl w:val="38441652"/>
    <w:lvl w:ilvl="0">
      <w:start w:val="1"/>
      <w:lvlText w:val="%1."/>
      <w:lvlJc w:val="left"/>
      <w:pStyle w:val="ListNumber2"/>
      <w:pPr>
        <w:ind w:left="720" w:hanging="360"/>
        <w:tabs>
          <w:tab w:val="num" w:pos="720"/>
        </w:tabs>
      </w:pPr>
    </w:lvl>
  </w:abstractNum>
  <w:abstractNum w:abstractNumId="5">
    <w:nsid w:val="ffffff7e"/>
    <w:multiLevelType w:val="singleLevel"/>
    <w:tmpl w:val="fb12693a"/>
    <w:lvl w:ilvl="0">
      <w:start w:val="1"/>
      <w:lvlText w:val="%1."/>
      <w:lvlJc w:val="left"/>
      <w:pStyle w:val="ListNumber3"/>
      <w:pPr>
        <w:ind w:left="1080" w:hanging="360"/>
        <w:tabs>
          <w:tab w:val="num" w:pos="10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val="bestFit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ja-JP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HAnsi" w:hAnsiTheme="minorHAnsi" w:cstheme="minorEastAsia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3" w:qFormat="1"/>
    <w:lsdException w:name="Title" w:semiHidden="0" w:uiPriority="16" w:unhideWhenUsed="0" w:qFormat="1"/>
    <w:lsdException w:name="Default Paragraph Font" w:uiPriority="1"/>
    <w:lsdException w:name="Subtitle" w:semiHidden="0" w:uiPriority="17" w:unhideWhenUsed="0" w:qFormat="1"/>
    <w:lsdException w:name="Strong" w:semiHidden="0" w:uiPriority="34" w:unhideWhenUsed="0" w:qFormat="1"/>
    <w:lsdException w:name="Emphasis" w:semiHidden="0" w:uiPriority="32" w:unhideWhenUsed="0" w:qFormat="1"/>
    <w:lsdException w:name="Table Grid" w:semiHidden="0" w:uiPriority="8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96" w:unhideWhenUsed="0"/>
    <w:lsdException w:name="Light List" w:semiHidden="0" w:uiPriority="97" w:unhideWhenUsed="0"/>
    <w:lsdException w:name="Light Grid" w:semiHidden="0" w:uiPriority="98" w:unhideWhenUsed="0"/>
    <w:lsdException w:name="Medium Shading 1" w:semiHidden="0" w:uiPriority="99" w:unhideWhenUsed="0"/>
    <w:lsdException w:name="Medium Shading 2" w:semiHidden="0" w:uiPriority="100" w:unhideWhenUsed="0"/>
    <w:lsdException w:name="Medium List 1" w:semiHidden="0" w:uiPriority="101" w:unhideWhenUsed="0"/>
    <w:lsdException w:name="Medium List 2" w:semiHidden="0" w:uiPriority="102" w:unhideWhenUsed="0"/>
    <w:lsdException w:name="Medium Grid 1" w:semiHidden="0" w:uiPriority="103" w:unhideWhenUsed="0"/>
    <w:lsdException w:name="Medium Grid 2" w:semiHidden="0" w:uiPriority="104" w:unhideWhenUsed="0"/>
    <w:lsdException w:name="Medium Grid 3" w:semiHidden="0" w:uiPriority="105" w:unhideWhenUsed="0"/>
    <w:lsdException w:name="Dark List" w:semiHidden="0" w:uiPriority="112" w:unhideWhenUsed="0"/>
    <w:lsdException w:name="Colorful Shading" w:semiHidden="0" w:uiPriority="113" w:unhideWhenUsed="0"/>
    <w:lsdException w:name="Colorful List" w:semiHidden="0" w:uiPriority="114" w:unhideWhenUsed="0"/>
    <w:lsdException w:name="Colorful Grid" w:semiHidden="0" w:uiPriority="115" w:unhideWhenUsed="0"/>
    <w:lsdException w:name="Light Shading Accent 1" w:semiHidden="0" w:uiPriority="96" w:unhideWhenUsed="0"/>
    <w:lsdException w:name="Light List Accent 1" w:semiHidden="0" w:uiPriority="97" w:unhideWhenUsed="0"/>
    <w:lsdException w:name="Light Grid Accent 1" w:semiHidden="0" w:uiPriority="98" w:unhideWhenUsed="0"/>
    <w:lsdException w:name="Medium Shading 1 Accent 1" w:semiHidden="0" w:uiPriority="99" w:unhideWhenUsed="0"/>
    <w:lsdException w:name="Medium Shading 2 Accent 1" w:semiHidden="0" w:uiPriority="100" w:unhideWhenUsed="0"/>
    <w:lsdException w:name="Medium List 1 Accent 1" w:semiHidden="0" w:uiPriority="101" w:unhideWhenUsed="0"/>
    <w:lsdException w:name="Revision" w:unhideWhenUsed="0"/>
    <w:lsdException w:name="List Paragraph" w:semiHidden="0" w:uiPriority="52" w:unhideWhenUsed="0" w:qFormat="1"/>
    <w:lsdException w:name="Quote" w:semiHidden="0" w:uiPriority="41" w:unhideWhenUsed="0" w:qFormat="1"/>
    <w:lsdException w:name="Intense Quote" w:semiHidden="0" w:uiPriority="48" w:unhideWhenUsed="0" w:qFormat="1"/>
    <w:lsdException w:name="Medium List 2 Accent 1" w:semiHidden="0" w:uiPriority="102" w:unhideWhenUsed="0"/>
    <w:lsdException w:name="Medium Grid 1 Accent 1" w:semiHidden="0" w:uiPriority="103" w:unhideWhenUsed="0"/>
    <w:lsdException w:name="Medium Grid 2 Accent 1" w:semiHidden="0" w:uiPriority="104" w:unhideWhenUsed="0"/>
    <w:lsdException w:name="Medium Grid 3 Accent 1" w:semiHidden="0" w:uiPriority="105" w:unhideWhenUsed="0"/>
    <w:lsdException w:name="Dark List Accent 1" w:semiHidden="0" w:uiPriority="112" w:unhideWhenUsed="0"/>
    <w:lsdException w:name="Colorful Shading Accent 1" w:semiHidden="0" w:uiPriority="113" w:unhideWhenUsed="0"/>
    <w:lsdException w:name="Colorful List Accent 1" w:semiHidden="0" w:uiPriority="114" w:unhideWhenUsed="0"/>
    <w:lsdException w:name="Colorful Grid Accent 1" w:semiHidden="0" w:uiPriority="115" w:unhideWhenUsed="0"/>
    <w:lsdException w:name="Light Shading Accent 2" w:semiHidden="0" w:uiPriority="96" w:unhideWhenUsed="0"/>
    <w:lsdException w:name="Light List Accent 2" w:semiHidden="0" w:uiPriority="97" w:unhideWhenUsed="0"/>
    <w:lsdException w:name="Light Grid Accent 2" w:semiHidden="0" w:uiPriority="98" w:unhideWhenUsed="0"/>
    <w:lsdException w:name="Medium Shading 1 Accent 2" w:semiHidden="0" w:uiPriority="99" w:unhideWhenUsed="0"/>
    <w:lsdException w:name="Medium Shading 2 Accent 2" w:semiHidden="0" w:uiPriority="100" w:unhideWhenUsed="0"/>
    <w:lsdException w:name="Medium List 1 Accent 2" w:semiHidden="0" w:uiPriority="101" w:unhideWhenUsed="0"/>
    <w:lsdException w:name="Medium List 2 Accent 2" w:semiHidden="0" w:uiPriority="102" w:unhideWhenUsed="0"/>
    <w:lsdException w:name="Medium Grid 1 Accent 2" w:semiHidden="0" w:uiPriority="103" w:unhideWhenUsed="0"/>
    <w:lsdException w:name="Medium Grid 2 Accent 2" w:semiHidden="0" w:uiPriority="104" w:unhideWhenUsed="0"/>
    <w:lsdException w:name="Medium Grid 3 Accent 2" w:semiHidden="0" w:uiPriority="105" w:unhideWhenUsed="0"/>
    <w:lsdException w:name="Dark List Accent 2" w:semiHidden="0" w:uiPriority="112" w:unhideWhenUsed="0"/>
    <w:lsdException w:name="Colorful Shading Accent 2" w:semiHidden="0" w:uiPriority="113" w:unhideWhenUsed="0"/>
    <w:lsdException w:name="Colorful List Accent 2" w:semiHidden="0" w:uiPriority="114" w:unhideWhenUsed="0"/>
    <w:lsdException w:name="Colorful Grid Accent 2" w:semiHidden="0" w:uiPriority="115" w:unhideWhenUsed="0"/>
    <w:lsdException w:name="Light Shading Accent 3" w:semiHidden="0" w:uiPriority="96" w:unhideWhenUsed="0"/>
    <w:lsdException w:name="Light List Accent 3" w:semiHidden="0" w:uiPriority="97" w:unhideWhenUsed="0"/>
    <w:lsdException w:name="Light Grid Accent 3" w:semiHidden="0" w:uiPriority="98" w:unhideWhenUsed="0"/>
    <w:lsdException w:name="Medium Shading 1 Accent 3" w:semiHidden="0" w:uiPriority="99" w:unhideWhenUsed="0"/>
    <w:lsdException w:name="Medium Shading 2 Accent 3" w:semiHidden="0" w:uiPriority="100" w:unhideWhenUsed="0"/>
    <w:lsdException w:name="Medium List 1 Accent 3" w:semiHidden="0" w:uiPriority="101" w:unhideWhenUsed="0"/>
    <w:lsdException w:name="Medium List 2 Accent 3" w:semiHidden="0" w:uiPriority="102" w:unhideWhenUsed="0"/>
    <w:lsdException w:name="Medium Grid 1 Accent 3" w:semiHidden="0" w:uiPriority="103" w:unhideWhenUsed="0"/>
    <w:lsdException w:name="Medium Grid 2 Accent 3" w:semiHidden="0" w:uiPriority="104" w:unhideWhenUsed="0"/>
    <w:lsdException w:name="Medium Grid 3 Accent 3" w:semiHidden="0" w:uiPriority="105" w:unhideWhenUsed="0"/>
    <w:lsdException w:name="Dark List Accent 3" w:semiHidden="0" w:uiPriority="112" w:unhideWhenUsed="0"/>
    <w:lsdException w:name="Colorful Shading Accent 3" w:semiHidden="0" w:uiPriority="113" w:unhideWhenUsed="0"/>
    <w:lsdException w:name="Colorful List Accent 3" w:semiHidden="0" w:uiPriority="114" w:unhideWhenUsed="0"/>
    <w:lsdException w:name="Colorful Grid Accent 3" w:semiHidden="0" w:uiPriority="115" w:unhideWhenUsed="0"/>
    <w:lsdException w:name="Light Shading Accent 4" w:semiHidden="0" w:uiPriority="96" w:unhideWhenUsed="0"/>
    <w:lsdException w:name="Light List Accent 4" w:semiHidden="0" w:uiPriority="97" w:unhideWhenUsed="0"/>
    <w:lsdException w:name="Light Grid Accent 4" w:semiHidden="0" w:uiPriority="98" w:unhideWhenUsed="0"/>
    <w:lsdException w:name="Medium Shading 1 Accent 4" w:semiHidden="0" w:uiPriority="99" w:unhideWhenUsed="0"/>
    <w:lsdException w:name="Medium Shading 2 Accent 4" w:semiHidden="0" w:uiPriority="100" w:unhideWhenUsed="0"/>
    <w:lsdException w:name="Medium List 1 Accent 4" w:semiHidden="0" w:uiPriority="101" w:unhideWhenUsed="0"/>
    <w:lsdException w:name="Medium List 2 Accent 4" w:semiHidden="0" w:uiPriority="102" w:unhideWhenUsed="0"/>
    <w:lsdException w:name="Medium Grid 1 Accent 4" w:semiHidden="0" w:uiPriority="103" w:unhideWhenUsed="0"/>
    <w:lsdException w:name="Medium Grid 2 Accent 4" w:semiHidden="0" w:uiPriority="104" w:unhideWhenUsed="0"/>
    <w:lsdException w:name="Medium Grid 3 Accent 4" w:semiHidden="0" w:uiPriority="105" w:unhideWhenUsed="0"/>
    <w:lsdException w:name="Dark List Accent 4" w:semiHidden="0" w:uiPriority="112" w:unhideWhenUsed="0"/>
    <w:lsdException w:name="Colorful Shading Accent 4" w:semiHidden="0" w:uiPriority="113" w:unhideWhenUsed="0"/>
    <w:lsdException w:name="Colorful List Accent 4" w:semiHidden="0" w:uiPriority="114" w:unhideWhenUsed="0"/>
    <w:lsdException w:name="Colorful Grid Accent 4" w:semiHidden="0" w:uiPriority="115" w:unhideWhenUsed="0"/>
    <w:lsdException w:name="Light Shading Accent 5" w:semiHidden="0" w:uiPriority="96" w:unhideWhenUsed="0"/>
    <w:lsdException w:name="Light List Accent 5" w:semiHidden="0" w:uiPriority="97" w:unhideWhenUsed="0"/>
    <w:lsdException w:name="Light Grid Accent 5" w:semiHidden="0" w:uiPriority="98" w:unhideWhenUsed="0"/>
    <w:lsdException w:name="Medium Shading 1 Accent 5" w:semiHidden="0" w:uiPriority="99" w:unhideWhenUsed="0"/>
    <w:lsdException w:name="Medium Shading 2 Accent 5" w:semiHidden="0" w:uiPriority="100" w:unhideWhenUsed="0"/>
    <w:lsdException w:name="Medium List 1 Accent 5" w:semiHidden="0" w:uiPriority="101" w:unhideWhenUsed="0"/>
    <w:lsdException w:name="Medium List 2 Accent 5" w:semiHidden="0" w:uiPriority="102" w:unhideWhenUsed="0"/>
    <w:lsdException w:name="Medium Grid 1 Accent 5" w:semiHidden="0" w:uiPriority="103" w:unhideWhenUsed="0"/>
    <w:lsdException w:name="Medium Grid 2 Accent 5" w:semiHidden="0" w:uiPriority="104" w:unhideWhenUsed="0"/>
    <w:lsdException w:name="Medium Grid 3 Accent 5" w:semiHidden="0" w:uiPriority="105" w:unhideWhenUsed="0"/>
    <w:lsdException w:name="Dark List Accent 5" w:semiHidden="0" w:uiPriority="112" w:unhideWhenUsed="0"/>
    <w:lsdException w:name="Colorful Shading Accent 5" w:semiHidden="0" w:uiPriority="113" w:unhideWhenUsed="0"/>
    <w:lsdException w:name="Colorful List Accent 5" w:semiHidden="0" w:uiPriority="114" w:unhideWhenUsed="0"/>
    <w:lsdException w:name="Colorful Grid Accent 5" w:semiHidden="0" w:uiPriority="115" w:unhideWhenUsed="0"/>
    <w:lsdException w:name="Light Shading Accent 6" w:semiHidden="0" w:uiPriority="96" w:unhideWhenUsed="0"/>
    <w:lsdException w:name="Light List Accent 6" w:semiHidden="0" w:uiPriority="97" w:unhideWhenUsed="0"/>
    <w:lsdException w:name="Light Grid Accent 6" w:semiHidden="0" w:uiPriority="98" w:unhideWhenUsed="0"/>
    <w:lsdException w:name="Medium Shading 1 Accent 6" w:semiHidden="0" w:uiPriority="99" w:unhideWhenUsed="0"/>
    <w:lsdException w:name="Medium Shading 2 Accent 6" w:semiHidden="0" w:uiPriority="100" w:unhideWhenUsed="0"/>
    <w:lsdException w:name="Medium List 1 Accent 6" w:semiHidden="0" w:uiPriority="101" w:unhideWhenUsed="0"/>
    <w:lsdException w:name="Medium List 2 Accent 6" w:semiHidden="0" w:uiPriority="102" w:unhideWhenUsed="0"/>
    <w:lsdException w:name="Medium Grid 1 Accent 6" w:semiHidden="0" w:uiPriority="103" w:unhideWhenUsed="0"/>
    <w:lsdException w:name="Medium Grid 2 Accent 6" w:semiHidden="0" w:uiPriority="104" w:unhideWhenUsed="0"/>
    <w:lsdException w:name="Medium Grid 3 Accent 6" w:semiHidden="0" w:uiPriority="105" w:unhideWhenUsed="0"/>
    <w:lsdException w:name="Dark List Accent 6" w:semiHidden="0" w:uiPriority="112" w:unhideWhenUsed="0"/>
    <w:lsdException w:name="Colorful Shading Accent 6" w:semiHidden="0" w:uiPriority="113" w:unhideWhenUsed="0"/>
    <w:lsdException w:name="Colorful List Accent 6" w:semiHidden="0" w:uiPriority="114" w:unhideWhenUsed="0"/>
    <w:lsdException w:name="Colorful Grid Accent 6" w:semiHidden="0" w:uiPriority="115" w:unhideWhenUsed="0"/>
    <w:lsdException w:name="Subtle Emphasis" w:semiHidden="0" w:uiPriority="25" w:unhideWhenUsed="0" w:qFormat="1"/>
    <w:lsdException w:name="Intense Emphasis" w:semiHidden="0" w:uiPriority="33" w:unhideWhenUsed="0" w:qFormat="1"/>
    <w:lsdException w:name="Subtle Reference" w:semiHidden="0" w:uiPriority="49" w:unhideWhenUsed="0" w:qFormat="1"/>
    <w:lsdException w:name="Intense Reference" w:semiHidden="0" w:uiPriority="50" w:unhideWhenUsed="0" w:qFormat="1"/>
    <w:lsdException w:name="Book Title" w:semiHidden="0" w:uiPriority="51" w:unhideWhenUsed="0" w:qFormat="1"/>
    <w:lsdException w:name="Bibliography" w:uiPriority="55"/>
    <w:lsdException w:name="TOC Heading" w:uiPriority="57" w:qFormat="1"/>
  </w:latentStyles>
  <w:style w:type="paragraph" w:default="1" w:styleId="Normal">
    <w:name w:val="Normal"/>
    <w:qFormat/>
    <w:rPr>
      <w:rFonts w:ascii="맑은 고딕" w:eastAsia="맑은 고딕" w:hAnsi="맑은 고딕"/>
      <w:sz w:val="22"/>
    </w:rPr>
  </w:style>
  <w:style w:type="paragraph" w:customStyle="1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customStyle="1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480"/>
    </w:pPr>
    <w:rPr>
      <w:rFonts w:asciiTheme="majorHAnsi" w:eastAsiaTheme="majorHAnsi" w:hAnsiTheme="majorHAnsi" w:cstheme="majorEastAsia"/>
      <w:b/>
      <w:bCs/>
      <w:color w:val="376092"/>
      <w:sz w:val="28"/>
      <w:szCs w:val="28"/>
    </w:rPr>
  </w:style>
  <w:style w:type="paragraph" w:styleId="Heading2">
    <w:name w:val="heading 2"/>
    <w:uiPriority w:val="9"/>
    <w:basedOn w:val="Normal"/>
    <w:next w:val="Normal"/>
    <w:link w:val="Heading2Char"/>
    <w:qFormat/>
    <w:unhideWhenUsed/>
    <w:pPr>
      <w:keepNext/>
      <w:keepLines/>
      <w:outlineLvl w:val="1"/>
      <w:spacing w:after="0" w:before="200"/>
    </w:pPr>
    <w:rPr>
      <w:rFonts w:asciiTheme="majorHAnsi" w:eastAsiaTheme="majorHAnsi" w:hAnsiTheme="majorHAnsi" w:cstheme="majorEastAsia"/>
      <w:b/>
      <w:bCs/>
      <w:color w:val="4F81BD"/>
      <w:sz w:val="26"/>
      <w:szCs w:val="26"/>
    </w:rPr>
  </w:style>
  <w:style w:type="paragraph" w:styleId="Heading3">
    <w:name w:val="heading 3"/>
    <w:uiPriority w:val="9"/>
    <w:basedOn w:val="Normal"/>
    <w:next w:val="Normal"/>
    <w:link w:val="Heading3Char"/>
    <w:qFormat/>
    <w:unhideWhenUsed/>
    <w:pPr>
      <w:keepNext/>
      <w:keepLines/>
      <w:outlineLvl w:val="2"/>
      <w:spacing w:after="0" w:before="200"/>
    </w:pPr>
    <w:rPr>
      <w:rFonts w:asciiTheme="majorHAnsi" w:eastAsiaTheme="majorHAnsi" w:hAnsiTheme="majorHAnsi" w:cstheme="majorEastAsia"/>
      <w:b/>
      <w:bCs/>
      <w:color w:val="4F81BD"/>
    </w:rPr>
  </w:style>
  <w:style w:type="paragraph" w:styleId="Heading4">
    <w:name w:val="heading 4"/>
    <w:uiPriority w:val="9"/>
    <w:basedOn w:val="Normal"/>
    <w:next w:val="Normal"/>
    <w:link w:val="Heading4Char"/>
    <w:qFormat/>
    <w:semiHidden/>
    <w:unhideWhenUsed/>
    <w:pPr>
      <w:keepNext/>
      <w:keepLines/>
      <w:outlineLvl w:val="3"/>
      <w:spacing w:after="0" w:before="200"/>
    </w:pPr>
    <w:rPr>
      <w:rFonts w:asciiTheme="majorHAnsi" w:eastAsiaTheme="majorHAnsi" w:hAnsiTheme="majorHAnsi" w:cstheme="majorEastAsia"/>
      <w:b/>
      <w:bCs/>
      <w:i/>
      <w:iCs/>
      <w:color w:val="4F81BD"/>
    </w:rPr>
  </w:style>
  <w:style w:type="paragraph" w:styleId="Heading5">
    <w:name w:val="heading 5"/>
    <w:uiPriority w:val="9"/>
    <w:basedOn w:val="Normal"/>
    <w:next w:val="Normal"/>
    <w:link w:val="Heading5Char"/>
    <w:qFormat/>
    <w:semiHidden/>
    <w:unhideWhenUsed/>
    <w:pPr>
      <w:keepNext/>
      <w:keepLines/>
      <w:outlineLvl w:val="4"/>
      <w:spacing w:after="0" w:before="200"/>
    </w:pPr>
    <w:rPr>
      <w:rFonts w:asciiTheme="majorHAnsi" w:eastAsiaTheme="majorHAnsi" w:hAnsiTheme="majorHAnsi" w:cstheme="majorEastAsia"/>
      <w:color w:val="244061"/>
    </w:rPr>
  </w:style>
  <w:style w:type="paragraph" w:styleId="Heading6">
    <w:name w:val="heading 6"/>
    <w:uiPriority w:val="9"/>
    <w:basedOn w:val="Normal"/>
    <w:next w:val="Normal"/>
    <w:link w:val="Heading6Char"/>
    <w:qFormat/>
    <w:semiHidden/>
    <w:unhideWhenUsed/>
    <w:pPr>
      <w:keepNext/>
      <w:keepLines/>
      <w:outlineLvl w:val="5"/>
      <w:spacing w:after="0" w:before="200"/>
    </w:pPr>
    <w:rPr>
      <w:rFonts w:asciiTheme="majorHAnsi" w:eastAsiaTheme="majorHAnsi" w:hAnsiTheme="majorHAnsi" w:cstheme="majorEastAsia"/>
      <w:i/>
      <w:iCs/>
      <w:color w:val="244061"/>
    </w:rPr>
  </w:style>
  <w:style w:type="paragraph" w:styleId="Heading7">
    <w:name w:val="heading 7"/>
    <w:uiPriority w:val="9"/>
    <w:basedOn w:val="Normal"/>
    <w:next w:val="Normal"/>
    <w:link w:val="Heading7Char"/>
    <w:qFormat/>
    <w:semiHidden/>
    <w:unhideWhenUsed/>
    <w:pPr>
      <w:keepNext/>
      <w:keepLines/>
      <w:outlineLvl w:val="6"/>
      <w:spacing w:after="0" w:before="200"/>
    </w:pPr>
    <w:rPr>
      <w:rFonts w:asciiTheme="majorHAnsi" w:eastAsiaTheme="majorHAnsi" w:hAnsiTheme="majorHAnsi" w:cstheme="majorEastAsia"/>
      <w:i/>
      <w:iCs/>
      <w:color w:val="8C8C8C"/>
    </w:rPr>
  </w:style>
  <w:style w:type="paragraph" w:styleId="Heading8">
    <w:name w:val="heading 8"/>
    <w:uiPriority w:val="9"/>
    <w:basedOn w:val="Normal"/>
    <w:next w:val="Normal"/>
    <w:link w:val="Heading8Char"/>
    <w:qFormat/>
    <w:semiHidden/>
    <w:unhideWhenUsed/>
    <w:pPr>
      <w:keepNext/>
      <w:keepLines/>
      <w:outlineLvl w:val="7"/>
      <w:spacing w:after="0" w:before="200"/>
    </w:pPr>
    <w:rPr>
      <w:rFonts w:asciiTheme="majorHAnsi" w:eastAsiaTheme="majorHAnsi" w:hAnsiTheme="majorHAnsi" w:cstheme="majorEastAsia"/>
      <w:color w:val="4F81BD"/>
      <w:sz w:val="20"/>
      <w:szCs w:val="20"/>
    </w:rPr>
  </w:style>
  <w:style w:type="paragraph" w:styleId="Heading9">
    <w:name w:val="heading 9"/>
    <w:uiPriority w:val="9"/>
    <w:basedOn w:val="Normal"/>
    <w:next w:val="Normal"/>
    <w:link w:val="Heading9Char"/>
    <w:qFormat/>
    <w:semiHidden/>
    <w:unhideWhenUsed/>
    <w:pPr>
      <w:keepNext/>
      <w:keepLines/>
      <w:outlineLvl w:val="8"/>
      <w:spacing w:after="0" w:before="200"/>
    </w:pPr>
    <w:rPr>
      <w:rFonts w:asciiTheme="majorHAnsi" w:eastAsiaTheme="majorHAnsi" w:hAnsiTheme="majorHAnsi" w:cstheme="majorEastAsia"/>
      <w:i/>
      <w:iCs/>
      <w:color w:val="8C8C8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HAnsi" w:hAnsiTheme="majorHAnsi" w:cstheme="majorEastAsia"/>
      <w:b/>
      <w:bCs/>
      <w:color w:val="376092"/>
      <w:sz w:val="28"/>
      <w:szCs w:val="28"/>
    </w:rPr>
  </w:style>
  <w:style w:type="character" w:customStyle="1" w:styleId="Heading2Char">
    <w:name w:val="Heading 2 Char"/>
    <w:uiPriority w:val="9"/>
    <w:basedOn w:val="DefaultParagraphFont"/>
    <w:link w:val="Heading2"/>
    <w:rPr>
      <w:rFonts w:asciiTheme="majorHAnsi" w:eastAsiaTheme="majorHAnsi" w:hAnsiTheme="majorHAnsi" w:cstheme="majorEastAsia"/>
      <w:b/>
      <w:bCs/>
      <w:color w:val="4F81BD"/>
      <w:sz w:val="26"/>
      <w:szCs w:val="26"/>
    </w:rPr>
  </w:style>
  <w:style w:type="character" w:customStyle="1" w:styleId="Heading3Char">
    <w:name w:val="Heading 3 Char"/>
    <w:uiPriority w:val="9"/>
    <w:basedOn w:val="DefaultParagraphFont"/>
    <w:link w:val="Heading3"/>
    <w:rPr>
      <w:rFonts w:asciiTheme="majorHAnsi" w:eastAsiaTheme="majorHAnsi" w:hAnsiTheme="majorHAnsi" w:cstheme="majorEastAsia"/>
      <w:b/>
      <w:bCs/>
      <w:color w:val="4F81BD"/>
    </w:rPr>
  </w:style>
  <w:style w:type="paragraph" w:styleId="Title">
    <w:name w:val="Title"/>
    <w:uiPriority w:val="10"/>
    <w:basedOn w:val="Normal"/>
    <w:next w:val="Normal"/>
    <w:link w:val="TitleChar"/>
    <w:qFormat/>
    <w:pPr>
      <w:contextualSpacing/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HAnsi" w:hAnsiTheme="majorHAnsi" w:cstheme="majorEastAsia"/>
      <w:color w:val="17375E"/>
      <w:sz w:val="52"/>
      <w:szCs w:val="52"/>
      <w:kern w:val="28"/>
      <w:spacing w:val="5"/>
    </w:rPr>
  </w:style>
  <w:style w:type="character" w:customStyle="1" w:styleId="TitleChar">
    <w:name w:val="Title Char"/>
    <w:uiPriority w:val="10"/>
    <w:basedOn w:val="DefaultParagraphFont"/>
    <w:link w:val="Title"/>
    <w:rPr>
      <w:rFonts w:asciiTheme="majorHAnsi" w:eastAsiaTheme="majorHAnsi" w:hAnsiTheme="majorHAnsi" w:cstheme="majorEastAsia"/>
      <w:color w:val="17375E"/>
      <w:sz w:val="52"/>
      <w:szCs w:val="52"/>
      <w:kern w:val="28"/>
      <w:spacing w:val="5"/>
    </w:rPr>
  </w:style>
  <w:style w:type="paragraph" w:styleId="Subtitle">
    <w:name w:val="Subtitle"/>
    <w:uiPriority w:val="11"/>
    <w:basedOn w:val="Normal"/>
    <w:next w:val="Normal"/>
    <w:link w:val="SubtitleChar"/>
    <w:qFormat/>
    <w:pPr>
      <w:numPr>
        <w:ilvl w:val="1"/>
      </w:numPr>
    </w:pPr>
    <w:rPr>
      <w:rFonts w:asciiTheme="majorHAnsi" w:eastAsiaTheme="majorHAnsi" w:hAnsiTheme="majorHAnsi" w:cstheme="majorEastAsia"/>
      <w:i/>
      <w:iCs/>
      <w:color w:val="4F81BD"/>
      <w:sz w:val="24"/>
      <w:szCs w:val="24"/>
      <w:spacing w:val="15"/>
    </w:rPr>
  </w:style>
  <w:style w:type="character" w:customStyle="1" w:styleId="SubtitleChar">
    <w:name w:val="Subtitle Char"/>
    <w:uiPriority w:val="11"/>
    <w:basedOn w:val="DefaultParagraphFont"/>
    <w:link w:val="Subtitle"/>
    <w:rPr>
      <w:rFonts w:asciiTheme="majorHAnsi" w:eastAsiaTheme="majorHAnsi" w:hAnsiTheme="majorHAnsi" w:cstheme="majorEastAsia"/>
      <w:i/>
      <w:iCs/>
      <w:color w:val="4F81BD"/>
      <w:sz w:val="24"/>
      <w:szCs w:val="24"/>
      <w:spacing w:val="15"/>
    </w:rPr>
  </w:style>
  <w:style w:type="paragraph" w:styleId="ListParagraph">
    <w:name w:val="List Paragraph"/>
    <w:uiPriority w:val="34"/>
    <w:basedOn w:val="Normal"/>
    <w:qFormat/>
    <w:pPr>
      <w:ind w:left="720"/>
      <w:contextualSpacing/>
    </w:pPr>
  </w:style>
  <w:style w:type="paragraph" w:customStyle="1" w:styleId="BodyText">
    <w:name w:val="Body Text"/>
    <w:uiPriority w:val="99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uiPriority w:val="99"/>
    <w:basedOn w:val="DefaultParagraphFont"/>
    <w:link w:val="BodyText"/>
  </w:style>
  <w:style w:type="paragraph" w:customStyle="1" w:styleId="BodyText2">
    <w:name w:val="Body Text 2"/>
    <w:uiPriority w:val="99"/>
    <w:basedOn w:val="Normal"/>
    <w:link w:val="BodyText2Char"/>
    <w:unhideWhenUsed/>
    <w:pPr>
      <w:spacing w:after="120" w:line="480" w:lineRule="auto"/>
    </w:pPr>
  </w:style>
  <w:style w:type="character" w:customStyle="1" w:styleId="BodyText2Char">
    <w:name w:val="Body Text 2 Char"/>
    <w:uiPriority w:val="99"/>
    <w:basedOn w:val="DefaultParagraphFont"/>
    <w:link w:val="BodyText2"/>
  </w:style>
  <w:style w:type="paragraph" w:customStyle="1" w:styleId="BodyText3">
    <w:name w:val="Body Text 3"/>
    <w:uiPriority w:val="99"/>
    <w:basedOn w:val="Normal"/>
    <w:link w:val="BodyText3Char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uiPriority w:val="99"/>
    <w:basedOn w:val="DefaultParagraphFont"/>
    <w:link w:val="BodyText3"/>
    <w:rPr>
      <w:sz w:val="16"/>
      <w:szCs w:val="16"/>
    </w:rPr>
  </w:style>
  <w:style w:type="paragraph" w:customStyle="1" w:styleId="List">
    <w:name w:val="List"/>
    <w:uiPriority w:val="99"/>
    <w:basedOn w:val="Normal"/>
    <w:unhideWhenUsed/>
    <w:pPr>
      <w:ind w:left="360" w:hanging="360"/>
      <w:contextualSpacing/>
    </w:pPr>
  </w:style>
  <w:style w:type="paragraph" w:customStyle="1" w:styleId="List2">
    <w:name w:val="List 2"/>
    <w:uiPriority w:val="99"/>
    <w:basedOn w:val="Normal"/>
    <w:unhideWhenUsed/>
    <w:pPr>
      <w:ind w:left="720" w:hanging="360"/>
      <w:contextualSpacing/>
    </w:pPr>
  </w:style>
  <w:style w:type="paragraph" w:customStyle="1" w:styleId="List3">
    <w:name w:val="List 3"/>
    <w:uiPriority w:val="99"/>
    <w:basedOn w:val="Normal"/>
    <w:unhideWhenUsed/>
    <w:pPr>
      <w:ind w:left="1080" w:hanging="360"/>
      <w:contextualSpacing/>
    </w:pPr>
  </w:style>
  <w:style w:type="paragraph" w:customStyle="1" w:styleId="ListBullet">
    <w:name w:val="List Bullet"/>
    <w:uiPriority w:val="99"/>
    <w:basedOn w:val="Normal"/>
    <w:unhideWhenUsed/>
    <w:pPr>
      <w:contextualSpacing/>
      <w:numPr>
        <w:numId w:val="1"/>
      </w:numPr>
    </w:pPr>
  </w:style>
  <w:style w:type="paragraph" w:customStyle="1" w:styleId="ListBullet2">
    <w:name w:val="List Bullet 2"/>
    <w:uiPriority w:val="99"/>
    <w:basedOn w:val="Normal"/>
    <w:unhideWhenUsed/>
    <w:pPr>
      <w:contextualSpacing/>
      <w:numPr>
        <w:numId w:val="2"/>
      </w:numPr>
    </w:pPr>
  </w:style>
  <w:style w:type="paragraph" w:customStyle="1" w:styleId="ListBullet3">
    <w:name w:val="List Bullet 3"/>
    <w:uiPriority w:val="99"/>
    <w:basedOn w:val="Normal"/>
    <w:unhideWhenUsed/>
    <w:pPr>
      <w:contextualSpacing/>
      <w:numPr>
        <w:numId w:val="3"/>
      </w:numPr>
    </w:pPr>
  </w:style>
  <w:style w:type="paragraph" w:customStyle="1" w:styleId="ListNumber">
    <w:name w:val="List Number"/>
    <w:uiPriority w:val="99"/>
    <w:basedOn w:val="Normal"/>
    <w:unhideWhenUsed/>
    <w:pPr>
      <w:contextualSpacing/>
      <w:numPr>
        <w:numId w:val="4"/>
      </w:numPr>
    </w:pPr>
  </w:style>
  <w:style w:type="paragraph" w:customStyle="1" w:styleId="ListNumber2">
    <w:name w:val="List Number 2"/>
    <w:uiPriority w:val="99"/>
    <w:basedOn w:val="Normal"/>
    <w:unhideWhenUsed/>
    <w:pPr>
      <w:contextualSpacing/>
      <w:numPr>
        <w:numId w:val="5"/>
      </w:numPr>
    </w:pPr>
  </w:style>
  <w:style w:type="paragraph" w:customStyle="1" w:styleId="ListNumber3">
    <w:name w:val="List Number 3"/>
    <w:uiPriority w:val="99"/>
    <w:basedOn w:val="Normal"/>
    <w:unhideWhenUsed/>
    <w:pPr>
      <w:contextualSpacing/>
      <w:numPr>
        <w:numId w:val="6"/>
      </w:numPr>
    </w:pPr>
  </w:style>
  <w:style w:type="paragraph" w:customStyle="1" w:styleId="ListContinue">
    <w:name w:val="List Continue"/>
    <w:uiPriority w:val="99"/>
    <w:basedOn w:val="Normal"/>
    <w:unhideWhenUsed/>
    <w:pPr>
      <w:ind w:left="360"/>
      <w:contextualSpacing/>
      <w:spacing w:after="120"/>
    </w:pPr>
  </w:style>
  <w:style w:type="paragraph" w:customStyle="1" w:styleId="ListContinue2">
    <w:name w:val="List Continue 2"/>
    <w:uiPriority w:val="99"/>
    <w:basedOn w:val="Normal"/>
    <w:unhideWhenUsed/>
    <w:pPr>
      <w:ind w:left="720"/>
      <w:contextualSpacing/>
      <w:spacing w:after="120"/>
    </w:pPr>
  </w:style>
  <w:style w:type="paragraph" w:customStyle="1" w:styleId="ListContinue3">
    <w:name w:val="List Continue 3"/>
    <w:uiPriority w:val="99"/>
    <w:basedOn w:val="Normal"/>
    <w:unhideWhenUsed/>
    <w:pPr>
      <w:ind w:left="1080"/>
      <w:contextualSpacing/>
      <w:spacing w:after="120"/>
    </w:pPr>
  </w:style>
  <w:style w:type="paragraph" w:customStyle="1" w:styleId="MacroText">
    <w:name w:val="macro"/>
    <w:uiPriority w:val="99"/>
    <w:link w:val="MacroTextChar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uiPriority w:val="99"/>
    <w:basedOn w:val="DefaultParagraphFont"/>
    <w:link w:val="MacroText"/>
    <w:rPr>
      <w:rFonts w:ascii="Courier" w:hAnsi="Courier"/>
      <w:sz w:val="20"/>
      <w:szCs w:val="20"/>
    </w:rPr>
  </w:style>
  <w:style w:type="paragraph" w:styleId="Quote">
    <w:name w:val="Quote"/>
    <w:uiPriority w:val="29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uiPriority w:val="29"/>
    <w:basedOn w:val="DefaultParagraphFont"/>
    <w:link w:val="Quote"/>
    <w:rPr>
      <w:i/>
      <w:iCs/>
      <w:color w:val="000000"/>
    </w:rPr>
  </w:style>
  <w:style w:type="character" w:customStyle="1" w:styleId="Heading4Char">
    <w:name w:val="Heading 4 Char"/>
    <w:uiPriority w:val="9"/>
    <w:basedOn w:val="DefaultParagraphFont"/>
    <w:link w:val="Heading4"/>
    <w:semiHidden/>
    <w:rPr>
      <w:rFonts w:asciiTheme="majorHAnsi" w:eastAsiaTheme="majorHAnsi" w:hAnsiTheme="majorHAnsi" w:cstheme="majorEastAsia"/>
      <w:b/>
      <w:bCs/>
      <w:i/>
      <w:iCs/>
      <w:color w:val="4F81BD"/>
    </w:rPr>
  </w:style>
  <w:style w:type="character" w:customStyle="1" w:styleId="Heading5Char">
    <w:name w:val="Heading 5 Char"/>
    <w:uiPriority w:val="9"/>
    <w:basedOn w:val="DefaultParagraphFont"/>
    <w:link w:val="Heading5"/>
    <w:semiHidden/>
    <w:rPr>
      <w:rFonts w:asciiTheme="majorHAnsi" w:eastAsiaTheme="majorHAnsi" w:hAnsiTheme="majorHAnsi" w:cstheme="majorEastAsia"/>
      <w:color w:val="244061"/>
    </w:rPr>
  </w:style>
  <w:style w:type="character" w:customStyle="1" w:styleId="Heading6Char">
    <w:name w:val="Heading 6 Char"/>
    <w:uiPriority w:val="9"/>
    <w:basedOn w:val="DefaultParagraphFont"/>
    <w:link w:val="Heading6"/>
    <w:semiHidden/>
    <w:rPr>
      <w:rFonts w:asciiTheme="majorHAnsi" w:eastAsiaTheme="majorHAnsi" w:hAnsiTheme="majorHAnsi" w:cstheme="majorEastAsia"/>
      <w:i/>
      <w:iCs/>
      <w:color w:val="244061"/>
    </w:rPr>
  </w:style>
  <w:style w:type="character" w:customStyle="1" w:styleId="Heading7Char">
    <w:name w:val="Heading 7 Char"/>
    <w:uiPriority w:val="9"/>
    <w:basedOn w:val="DefaultParagraphFont"/>
    <w:link w:val="Heading7"/>
    <w:semiHidden/>
    <w:rPr>
      <w:rFonts w:asciiTheme="majorHAnsi" w:eastAsiaTheme="majorHAnsi" w:hAnsiTheme="majorHAnsi" w:cstheme="majorEastAsia"/>
      <w:i/>
      <w:iCs/>
      <w:color w:val="8C8C8C"/>
    </w:rPr>
  </w:style>
  <w:style w:type="character" w:customStyle="1" w:styleId="Heading8Char">
    <w:name w:val="Heading 8 Char"/>
    <w:uiPriority w:val="9"/>
    <w:basedOn w:val="DefaultParagraphFont"/>
    <w:link w:val="Heading8"/>
    <w:semiHidden/>
    <w:rPr>
      <w:rFonts w:asciiTheme="majorHAnsi" w:eastAsiaTheme="majorHAnsi" w:hAnsiTheme="majorHAnsi" w:cstheme="majorEastAsia"/>
      <w:color w:val="4F81BD"/>
      <w:sz w:val="20"/>
      <w:szCs w:val="20"/>
    </w:rPr>
  </w:style>
  <w:style w:type="character" w:customStyle="1" w:styleId="Heading9Char">
    <w:name w:val="Heading 9 Char"/>
    <w:uiPriority w:val="9"/>
    <w:basedOn w:val="DefaultParagraphFont"/>
    <w:link w:val="Heading9"/>
    <w:semiHidden/>
    <w:rPr>
      <w:rFonts w:asciiTheme="majorHAnsi" w:eastAsiaTheme="majorHAnsi" w:hAnsiTheme="majorHAnsi" w:cstheme="majorEastAsia"/>
      <w:i/>
      <w:iCs/>
      <w:color w:val="8C8C8C"/>
      <w:sz w:val="20"/>
      <w:szCs w:val="20"/>
    </w:rPr>
  </w:style>
  <w:style w:type="paragraph" w:styleId="Caption">
    <w:name w:val="caption"/>
    <w:uiPriority w:val="35"/>
    <w:basedOn w:val="Normal"/>
    <w:next w:val="Normal"/>
    <w:qFormat/>
    <w:semiHidden/>
    <w:unhideWhenUsed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uiPriority w:val="22"/>
    <w:basedOn w:val="DefaultParagraphFont"/>
    <w:qFormat/>
    <w:rPr>
      <w:b/>
      <w:bCs/>
    </w:rPr>
  </w:style>
  <w:style w:type="character" w:styleId="Emphasis">
    <w:name w:val="Emphasis"/>
    <w:uiPriority w:val="20"/>
    <w:basedOn w:val="DefaultParagraphFont"/>
    <w:qFormat/>
    <w:rPr>
      <w:i/>
      <w:iCs/>
    </w:rPr>
  </w:style>
  <w:style w:type="paragraph" w:styleId="IntenseQuote">
    <w:name w:val="Intense Quote"/>
    <w:uiPriority w:val="30"/>
    <w:basedOn w:val="Normal"/>
    <w:next w:val="Normal"/>
    <w:link w:val="IntenseQuoteChar"/>
    <w:qFormat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IntenseQuoteChar">
    <w:name w:val="Intense Quote Char"/>
    <w:uiPriority w:val="30"/>
    <w:basedOn w:val="DefaultParagraphFont"/>
    <w:link w:val="IntenseQuote"/>
    <w:rPr>
      <w:b/>
      <w:bCs/>
      <w:i/>
      <w:iCs/>
      <w:color w:val="4F81BD"/>
    </w:rPr>
  </w:style>
  <w:style w:type="character" w:styleId="SubtleEmphasis">
    <w:name w:val="Subtle Emphasis"/>
    <w:uiPriority w:val="19"/>
    <w:basedOn w:val="DefaultParagraphFont"/>
    <w:qFormat/>
    <w:rPr>
      <w:i/>
      <w:iCs/>
      <w:color w:val="BDBDBD"/>
    </w:rPr>
  </w:style>
  <w:style w:type="character" w:styleId="IntenseEmphasis">
    <w:name w:val="Intense Emphasis"/>
    <w:uiPriority w:val="21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basedOn w:val="DefaultParagraphFont"/>
    <w:qFormat/>
    <w:rPr>
      <w:smallCaps/>
      <w:color w:val="C0504D"/>
      <w:u w:val="single" w:color="auto"/>
    </w:rPr>
  </w:style>
  <w:style w:type="character" w:styleId="IntenseReference">
    <w:name w:val="Intense Reference"/>
    <w:uiPriority w:val="32"/>
    <w:basedOn w:val="DefaultParagraphFont"/>
    <w:qFormat/>
    <w:rPr>
      <w:b/>
      <w:bCs/>
      <w:smallCaps/>
      <w:color w:val="C0504D"/>
      <w:u w:val="single" w:color="auto"/>
      <w:spacing w:val="5"/>
    </w:rPr>
  </w:style>
  <w:style w:type="character" w:styleId="BookTitle">
    <w:name w:val="Book Title"/>
    <w:uiPriority w:val="33"/>
    <w:basedOn w:val="DefaultParagraphFont"/>
    <w:qFormat/>
    <w:rPr>
      <w:b/>
      <w:bCs/>
      <w:smallCaps/>
      <w:spacing w:val="5"/>
    </w:rPr>
  </w:style>
  <w:style w:type="paragraph" w:styleId="TOCHeading">
    <w:name w:val="TOC Heading"/>
    <w:uiPriority w:val="39"/>
    <w:basedOn w:val="Heading1"/>
    <w:next w:val="Normal"/>
    <w:qFormat/>
    <w:semiHidden/>
    <w:unhideWhenUsed/>
    <w:pPr>
      <w:outlineLvl w:val="9"/>
    </w:pPr>
  </w:style>
  <w:style w:type="table" w:styleId="TableGrid">
    <w:name w:val="Table Grid"/>
    <w:uiPriority w:val="5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uiPriority w:val="60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1E1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E1E1" w:themeFill="text1" w:themeFillTint="3f"/>
      </w:tcPr>
    </w:tblStylePr>
  </w:style>
  <w:style w:type="table" w:styleId="LightShading-Accent1">
    <w:name w:val="Light Shading Accent 1"/>
    <w:uiPriority w:val="60"/>
    <w:basedOn w:val="TableNormal"/>
    <w:pPr>
      <w:spacing w:after="0" w:line="240" w:lineRule="auto"/>
    </w:pPr>
    <w:rPr>
      <w:color w:val="376092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8F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8F1" w:themeFill="accent1" w:themeFillTint="3f"/>
      </w:tcPr>
    </w:tblStylePr>
  </w:style>
  <w:style w:type="table" w:styleId="LightShading-Accent2">
    <w:name w:val="Light Shading Accent 2"/>
    <w:uiPriority w:val="60"/>
    <w:basedOn w:val="TableNormal"/>
    <w:pPr>
      <w:spacing w:after="0" w:line="240" w:lineRule="auto"/>
    </w:pPr>
    <w:rPr>
      <w:color w:val="953735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4E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4E3" w:themeFill="accent2" w:themeFillTint="3f"/>
      </w:tcPr>
    </w:tblStylePr>
  </w:style>
  <w:style w:type="table" w:styleId="LightShading-Accent3">
    <w:name w:val="Light Shading Accent 3"/>
    <w:uiPriority w:val="60"/>
    <w:basedOn w:val="TableNormal"/>
    <w:pPr>
      <w:spacing w:after="0" w:line="240" w:lineRule="auto"/>
    </w:pPr>
    <w:rPr>
      <w:color w:val="76933C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0E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0E4" w:themeFill="accent3" w:themeFillTint="3f"/>
      </w:tcPr>
    </w:tblStylePr>
  </w:style>
  <w:style w:type="table" w:styleId="LightShading-Accent4">
    <w:name w:val="Light Shading Accent 4"/>
    <w:uiPriority w:val="60"/>
    <w:basedOn w:val="TableNormal"/>
    <w:pPr>
      <w:spacing w:after="0" w:line="240" w:lineRule="auto"/>
    </w:pPr>
    <w:rPr>
      <w:color w:val="604A7B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5E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5EC" w:themeFill="accent4" w:themeFillTint="3f"/>
      </w:tcPr>
    </w:tblStylePr>
  </w:style>
  <w:style w:type="table" w:styleId="LightShading-Accent5">
    <w:name w:val="Light Shading Accent 5"/>
    <w:uiPriority w:val="60"/>
    <w:basedOn w:val="TableNormal"/>
    <w:pPr>
      <w:spacing w:after="0" w:line="240" w:lineRule="auto"/>
    </w:pPr>
    <w:rPr>
      <w:color w:val="31859B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EF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EF3" w:themeFill="accent5" w:themeFillTint="3f"/>
      </w:tcPr>
    </w:tblStylePr>
  </w:style>
  <w:style w:type="table" w:styleId="LightShading-Accent6">
    <w:name w:val="Light Shading Accent 6"/>
    <w:uiPriority w:val="60"/>
    <w:basedOn w:val="TableNormal"/>
    <w:pPr>
      <w:spacing w:after="0" w:line="240" w:lineRule="auto"/>
    </w:pPr>
    <w:rPr>
      <w:color w:val="E46C0A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BE3" w:themeFill="accent6" w:themeFillTint="3f"/>
      </w:tcPr>
    </w:tblStylePr>
  </w:style>
  <w:style w:type="table" w:styleId="LightList">
    <w:name w:val="Light List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E1E1E1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E1E1E1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E4E8F1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E4E8F1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F1E4E3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F1E4E3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BF0E4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BF0E4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E8E5EC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E8E5EC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E3EEF3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E3EEF3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HAnsi" w:hAnsiTheme="majorHAnsi" w:cstheme="majorEastAs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HAnsi" w:hAnsiTheme="majorHAnsi" w:cstheme="majorEastAsia"/>
        <w:b/>
        <w:bCs/>
      </w:rPr>
    </w:tblStylePr>
    <w:tblStylePr w:type="lastCol">
      <w:rPr>
        <w:rFonts w:asciiTheme="majorHAnsi" w:eastAsiaTheme="majorHAnsi" w:hAnsiTheme="majorHAnsi" w:cstheme="majorEastAs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BE3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BE3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8C8C8C" w:themeColor="text1" w:themeTint="bf"/>
        <w:left w:val="single" w:sz="8" w:space="0" w:color="8C8C8C" w:themeColor="text1" w:themeTint="bf"/>
        <w:bottom w:val="single" w:sz="8" w:space="0" w:color="8C8C8C" w:themeColor="text1" w:themeTint="bf"/>
        <w:right w:val="single" w:sz="8" w:space="0" w:color="8C8C8C" w:themeColor="text1" w:themeTint="bf"/>
        <w:insideH w:val="single" w:sz="8" w:space="0" w:color="8C8C8C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8C8C8C" w:themeColor="text1" w:themeTint="bf"/>
          <w:left w:val="single" w:sz="8" w:space="0" w:color="8C8C8C" w:themeColor="text1" w:themeTint="bf"/>
          <w:bottom w:val="single" w:sz="8" w:space="0" w:color="8C8C8C" w:themeColor="text1" w:themeTint="bf"/>
          <w:right w:val="single" w:sz="8" w:space="0" w:color="8C8C8C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C8C8C" w:themeColor="text1" w:themeTint="bf"/>
          <w:left w:val="single" w:sz="8" w:space="0" w:color="8C8C8C" w:themeColor="text1" w:themeTint="bf"/>
          <w:bottom w:val="single" w:sz="8" w:space="0" w:color="8C8C8C" w:themeColor="text1" w:themeTint="bf"/>
          <w:right w:val="single" w:sz="8" w:space="0" w:color="8C8C8C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1E1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1E1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7ADD0" w:themeColor="accent1" w:themeTint="bf"/>
        <w:left w:val="single" w:sz="8" w:space="0" w:color="97ADD0" w:themeColor="accent1" w:themeTint="bf"/>
        <w:bottom w:val="single" w:sz="8" w:space="0" w:color="97ADD0" w:themeColor="accent1" w:themeTint="bf"/>
        <w:right w:val="single" w:sz="8" w:space="0" w:color="97ADD0" w:themeColor="accent1" w:themeTint="bf"/>
        <w:insideH w:val="single" w:sz="8" w:space="0" w:color="97ADD0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7ADD0" w:themeColor="accent1" w:themeTint="bf"/>
          <w:left w:val="single" w:sz="8" w:space="0" w:color="97ADD0" w:themeColor="accent1" w:themeTint="bf"/>
          <w:bottom w:val="single" w:sz="8" w:space="0" w:color="97ADD0" w:themeColor="accent1" w:themeTint="bf"/>
          <w:right w:val="single" w:sz="8" w:space="0" w:color="97ADD0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7ADD0" w:themeColor="accent1" w:themeTint="bf"/>
          <w:left w:val="single" w:sz="8" w:space="0" w:color="97ADD0" w:themeColor="accent1" w:themeTint="bf"/>
          <w:bottom w:val="single" w:sz="8" w:space="0" w:color="97ADD0" w:themeColor="accent1" w:themeTint="bf"/>
          <w:right w:val="single" w:sz="8" w:space="0" w:color="97ADD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8F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8F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D29897" w:themeColor="accent2" w:themeTint="bf"/>
        <w:left w:val="single" w:sz="8" w:space="0" w:color="D29897" w:themeColor="accent2" w:themeTint="bf"/>
        <w:bottom w:val="single" w:sz="8" w:space="0" w:color="D29897" w:themeColor="accent2" w:themeTint="bf"/>
        <w:right w:val="single" w:sz="8" w:space="0" w:color="D29897" w:themeColor="accent2" w:themeTint="bf"/>
        <w:insideH w:val="single" w:sz="8" w:space="0" w:color="D29897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D29897" w:themeColor="accent2" w:themeTint="bf"/>
          <w:left w:val="single" w:sz="8" w:space="0" w:color="D29897" w:themeColor="accent2" w:themeTint="bf"/>
          <w:bottom w:val="single" w:sz="8" w:space="0" w:color="D29897" w:themeColor="accent2" w:themeTint="bf"/>
          <w:right w:val="single" w:sz="8" w:space="0" w:color="D29897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D29897" w:themeColor="accent2" w:themeTint="bf"/>
          <w:left w:val="single" w:sz="8" w:space="0" w:color="D29897" w:themeColor="accent2" w:themeTint="bf"/>
          <w:bottom w:val="single" w:sz="8" w:space="0" w:color="D29897" w:themeColor="accent2" w:themeTint="bf"/>
          <w:right w:val="single" w:sz="8" w:space="0" w:color="D2989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4E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4E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BBCF9B" w:themeColor="accent3" w:themeTint="bf"/>
        <w:left w:val="single" w:sz="8" w:space="0" w:color="BBCF9B" w:themeColor="accent3" w:themeTint="bf"/>
        <w:bottom w:val="single" w:sz="8" w:space="0" w:color="BBCF9B" w:themeColor="accent3" w:themeTint="bf"/>
        <w:right w:val="single" w:sz="8" w:space="0" w:color="BBCF9B" w:themeColor="accent3" w:themeTint="bf"/>
        <w:insideH w:val="single" w:sz="8" w:space="0" w:color="BBCF9B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BBCF9B" w:themeColor="accent3" w:themeTint="bf"/>
          <w:left w:val="single" w:sz="8" w:space="0" w:color="BBCF9B" w:themeColor="accent3" w:themeTint="bf"/>
          <w:bottom w:val="single" w:sz="8" w:space="0" w:color="BBCF9B" w:themeColor="accent3" w:themeTint="bf"/>
          <w:right w:val="single" w:sz="8" w:space="0" w:color="BBCF9B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BBCF9B" w:themeColor="accent3" w:themeTint="bf"/>
          <w:left w:val="single" w:sz="8" w:space="0" w:color="BBCF9B" w:themeColor="accent3" w:themeTint="bf"/>
          <w:bottom w:val="single" w:sz="8" w:space="0" w:color="BBCF9B" w:themeColor="accent3" w:themeTint="bf"/>
          <w:right w:val="single" w:sz="8" w:space="0" w:color="BBCF9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E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0E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AC9FBF" w:themeColor="accent4" w:themeTint="bf"/>
        <w:left w:val="single" w:sz="8" w:space="0" w:color="AC9FBF" w:themeColor="accent4" w:themeTint="bf"/>
        <w:bottom w:val="single" w:sz="8" w:space="0" w:color="AC9FBF" w:themeColor="accent4" w:themeTint="bf"/>
        <w:right w:val="single" w:sz="8" w:space="0" w:color="AC9FBF" w:themeColor="accent4" w:themeTint="bf"/>
        <w:insideH w:val="single" w:sz="8" w:space="0" w:color="AC9FBF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AC9FBF" w:themeColor="accent4" w:themeTint="bf"/>
          <w:left w:val="single" w:sz="8" w:space="0" w:color="AC9FBF" w:themeColor="accent4" w:themeTint="bf"/>
          <w:bottom w:val="single" w:sz="8" w:space="0" w:color="AC9FBF" w:themeColor="accent4" w:themeTint="bf"/>
          <w:right w:val="single" w:sz="8" w:space="0" w:color="AC9FBF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AC9FBF" w:themeColor="accent4" w:themeTint="bf"/>
          <w:left w:val="single" w:sz="8" w:space="0" w:color="AC9FBF" w:themeColor="accent4" w:themeTint="bf"/>
          <w:bottom w:val="single" w:sz="8" w:space="0" w:color="AC9FBF" w:themeColor="accent4" w:themeTint="bf"/>
          <w:right w:val="single" w:sz="8" w:space="0" w:color="AC9FB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5E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5E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6C5D6" w:themeColor="accent5" w:themeTint="bf"/>
        <w:left w:val="single" w:sz="8" w:space="0" w:color="96C5D6" w:themeColor="accent5" w:themeTint="bf"/>
        <w:bottom w:val="single" w:sz="8" w:space="0" w:color="96C5D6" w:themeColor="accent5" w:themeTint="bf"/>
        <w:right w:val="single" w:sz="8" w:space="0" w:color="96C5D6" w:themeColor="accent5" w:themeTint="bf"/>
        <w:insideH w:val="single" w:sz="8" w:space="0" w:color="96C5D6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6C5D6" w:themeColor="accent5" w:themeTint="bf"/>
          <w:left w:val="single" w:sz="8" w:space="0" w:color="96C5D6" w:themeColor="accent5" w:themeTint="bf"/>
          <w:bottom w:val="single" w:sz="8" w:space="0" w:color="96C5D6" w:themeColor="accent5" w:themeTint="bf"/>
          <w:right w:val="single" w:sz="8" w:space="0" w:color="96C5D6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6C5D6" w:themeColor="accent5" w:themeTint="bf"/>
          <w:left w:val="single" w:sz="8" w:space="0" w:color="96C5D6" w:themeColor="accent5" w:themeTint="bf"/>
          <w:bottom w:val="single" w:sz="8" w:space="0" w:color="96C5D6" w:themeColor="accent5" w:themeTint="bf"/>
          <w:right w:val="single" w:sz="8" w:space="0" w:color="96C5D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EF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EF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F9B895" w:themeColor="accent6" w:themeTint="bf"/>
        <w:left w:val="single" w:sz="8" w:space="0" w:color="F9B895" w:themeColor="accent6" w:themeTint="bf"/>
        <w:bottom w:val="single" w:sz="8" w:space="0" w:color="F9B895" w:themeColor="accent6" w:themeTint="bf"/>
        <w:right w:val="single" w:sz="8" w:space="0" w:color="F9B895" w:themeColor="accent6" w:themeTint="bf"/>
        <w:insideH w:val="single" w:sz="8" w:space="0" w:color="F9B895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F9B895" w:themeColor="accent6" w:themeTint="bf"/>
          <w:left w:val="single" w:sz="8" w:space="0" w:color="F9B895" w:themeColor="accent6" w:themeTint="bf"/>
          <w:bottom w:val="single" w:sz="8" w:space="0" w:color="F9B895" w:themeColor="accent6" w:themeTint="bf"/>
          <w:right w:val="single" w:sz="8" w:space="0" w:color="F9B895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9B895" w:themeColor="accent6" w:themeTint="bf"/>
          <w:left w:val="single" w:sz="8" w:space="0" w:color="F9B895" w:themeColor="accent6" w:themeTint="bf"/>
          <w:bottom w:val="single" w:sz="8" w:space="0" w:color="F9B895" w:themeColor="accent6" w:themeTint="bf"/>
          <w:right w:val="single" w:sz="8" w:space="0" w:color="F9B89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B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E1E1E1" w:themeFill="text1" w:themeFillTint="3f"/>
      </w:tcPr>
    </w:tblStylePr>
    <w:tblStylePr w:type="band1Horz">
      <w:tblPr/>
      <w:tcPr>
        <w:shd w:val="clear" w:color="auto" w:fill="E1E1E1" w:themeFill="text1" w:themeFillTint="3f"/>
      </w:tcPr>
    </w:tblStylePr>
  </w:style>
  <w:style w:type="table" w:styleId="MediumList1-Accent1">
    <w:name w:val="Medium List 1 Accen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E4E8F1" w:themeFill="accent1" w:themeFillTint="3f"/>
      </w:tcPr>
    </w:tblStylePr>
    <w:tblStylePr w:type="band1Horz">
      <w:tblPr/>
      <w:tcPr>
        <w:shd w:val="clear" w:color="auto" w:fill="E4E8F1" w:themeFill="accent1" w:themeFillTint="3f"/>
      </w:tcPr>
    </w:tblStylePr>
  </w:style>
  <w:style w:type="table" w:styleId="MediumList1-Accent2">
    <w:name w:val="Medium List 1 Accent 2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F1E4E3" w:themeFill="accent2" w:themeFillTint="3f"/>
      </w:tcPr>
    </w:tblStylePr>
    <w:tblStylePr w:type="band1Horz">
      <w:tblPr/>
      <w:tcPr>
        <w:shd w:val="clear" w:color="auto" w:fill="F1E4E3" w:themeFill="accent2" w:themeFillTint="3f"/>
      </w:tcPr>
    </w:tblStylePr>
  </w:style>
  <w:style w:type="table" w:styleId="MediumList1-Accent3">
    <w:name w:val="Medium List 1 Accent 3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BF0E4" w:themeFill="accent3" w:themeFillTint="3f"/>
      </w:tcPr>
    </w:tblStylePr>
    <w:tblStylePr w:type="band1Horz">
      <w:tblPr/>
      <w:tcPr>
        <w:shd w:val="clear" w:color="auto" w:fill="EBF0E4" w:themeFill="accent3" w:themeFillTint="3f"/>
      </w:tcPr>
    </w:tblStylePr>
  </w:style>
  <w:style w:type="table" w:styleId="MediumList1-Accent4">
    <w:name w:val="Medium List 1 Accent 4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E8E5EC" w:themeFill="accent4" w:themeFillTint="3f"/>
      </w:tcPr>
    </w:tblStylePr>
    <w:tblStylePr w:type="band1Horz">
      <w:tblPr/>
      <w:tcPr>
        <w:shd w:val="clear" w:color="auto" w:fill="E8E5EC" w:themeFill="accent4" w:themeFillTint="3f"/>
      </w:tcPr>
    </w:tblStylePr>
  </w:style>
  <w:style w:type="table" w:styleId="MediumList1-Accent5">
    <w:name w:val="Medium List 1 Accent 5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E3EEF3" w:themeFill="accent5" w:themeFillTint="3f"/>
      </w:tcPr>
    </w:tblStylePr>
    <w:tblStylePr w:type="band1Horz">
      <w:tblPr/>
      <w:tcPr>
        <w:shd w:val="clear" w:color="auto" w:fill="E3EEF3" w:themeFill="accent5" w:themeFillTint="3f"/>
      </w:tcPr>
    </w:tblStylePr>
  </w:style>
  <w:style w:type="table" w:styleId="MediumList1-Accent6">
    <w:name w:val="Medium List 1 Accent 6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HAnsi" w:hAnsiTheme="majorHAnsi" w:cstheme="majorEastAs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BE3" w:themeFill="accent6" w:themeFillTint="3f"/>
      </w:tcPr>
    </w:tblStylePr>
    <w:tblStylePr w:type="band1Horz">
      <w:tblPr/>
      <w:tcPr>
        <w:shd w:val="clear" w:color="auto" w:fill="FDEBE3" w:themeFill="accent6" w:themeFillTint="3f"/>
      </w:tcPr>
    </w:tblStylePr>
  </w:style>
  <w:style w:type="table" w:styleId="MediumList2">
    <w:name w:val="Medium List 2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1E1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E1E1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8F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8F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4E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4E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0E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0E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5E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5E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EF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EF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uiPriority w:val="66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B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8C8C8C" w:themeColor="text1" w:themeTint="bf"/>
        <w:left w:val="single" w:sz="8" w:space="0" w:color="8C8C8C" w:themeColor="text1" w:themeTint="bf"/>
        <w:bottom w:val="single" w:sz="8" w:space="0" w:color="8C8C8C" w:themeColor="text1" w:themeTint="bf"/>
        <w:right w:val="single" w:sz="8" w:space="0" w:color="8C8C8C" w:themeColor="text1" w:themeTint="bf"/>
        <w:insideH w:val="single" w:sz="8" w:space="0" w:color="8C8C8C" w:themeColor="text1" w:themeTint="bf"/>
        <w:insideV w:val="single" w:sz="8" w:space="0" w:color="8C8C8C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1E1E1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C8C8C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BDBD" w:themeFill="text1" w:themeFillTint="7f"/>
      </w:tcPr>
    </w:tblStylePr>
    <w:tblStylePr w:type="band1Horz">
      <w:tblPr/>
      <w:tcPr>
        <w:shd w:val="clear" w:color="auto" w:fill="BDBDBD" w:themeFill="text1" w:themeFillTint="7f"/>
      </w:tcPr>
    </w:tblStylePr>
  </w:style>
  <w:style w:type="table" w:styleId="MediumGrid1-Accent1">
    <w:name w:val="Medium Grid 1 Accent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7ADD0" w:themeColor="accent1" w:themeTint="bf"/>
        <w:left w:val="single" w:sz="8" w:space="0" w:color="97ADD0" w:themeColor="accent1" w:themeTint="bf"/>
        <w:bottom w:val="single" w:sz="8" w:space="0" w:color="97ADD0" w:themeColor="accent1" w:themeTint="bf"/>
        <w:right w:val="single" w:sz="8" w:space="0" w:color="97ADD0" w:themeColor="accent1" w:themeTint="bf"/>
        <w:insideH w:val="single" w:sz="8" w:space="0" w:color="97ADD0" w:themeColor="accent1" w:themeTint="bf"/>
        <w:insideV w:val="single" w:sz="8" w:space="0" w:color="97ADD0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4E8F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ADD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CDE1" w:themeFill="accent1" w:themeFillTint="7f"/>
      </w:tcPr>
    </w:tblStylePr>
    <w:tblStylePr w:type="band1Horz">
      <w:tblPr/>
      <w:tcPr>
        <w:shd w:val="clear" w:color="auto" w:fill="C2CDE1" w:themeFill="accent1" w:themeFillTint="7f"/>
      </w:tcPr>
    </w:tblStylePr>
  </w:style>
  <w:style w:type="table" w:styleId="MediumGrid1-Accent2">
    <w:name w:val="Medium Grid 1 Accent 2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D29897" w:themeColor="accent2" w:themeTint="bf"/>
        <w:left w:val="single" w:sz="8" w:space="0" w:color="D29897" w:themeColor="accent2" w:themeTint="bf"/>
        <w:bottom w:val="single" w:sz="8" w:space="0" w:color="D29897" w:themeColor="accent2" w:themeTint="bf"/>
        <w:right w:val="single" w:sz="8" w:space="0" w:color="D29897" w:themeColor="accent2" w:themeTint="bf"/>
        <w:insideH w:val="single" w:sz="8" w:space="0" w:color="D29897" w:themeColor="accent2" w:themeTint="bf"/>
        <w:insideV w:val="single" w:sz="8" w:space="0" w:color="D29897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1E4E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2989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3C2" w:themeFill="accent2" w:themeFillTint="7f"/>
      </w:tcPr>
    </w:tblStylePr>
    <w:tblStylePr w:type="band1Horz">
      <w:tblPr/>
      <w:tcPr>
        <w:shd w:val="clear" w:color="auto" w:fill="E2C3C2" w:themeFill="accent2" w:themeFillTint="7f"/>
      </w:tcPr>
    </w:tblStylePr>
  </w:style>
  <w:style w:type="table" w:styleId="MediumGrid1-Accent3">
    <w:name w:val="Medium Grid 1 Accent 3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BBCF9B" w:themeColor="accent3" w:themeTint="bf"/>
        <w:left w:val="single" w:sz="8" w:space="0" w:color="BBCF9B" w:themeColor="accent3" w:themeTint="bf"/>
        <w:bottom w:val="single" w:sz="8" w:space="0" w:color="BBCF9B" w:themeColor="accent3" w:themeTint="bf"/>
        <w:right w:val="single" w:sz="8" w:space="0" w:color="BBCF9B" w:themeColor="accent3" w:themeTint="bf"/>
        <w:insideH w:val="single" w:sz="8" w:space="0" w:color="BBCF9B" w:themeColor="accent3" w:themeTint="bf"/>
        <w:insideV w:val="single" w:sz="8" w:space="0" w:color="BBCF9B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0E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F9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0C4" w:themeFill="accent3" w:themeFillTint="7f"/>
      </w:tcPr>
    </w:tblStylePr>
    <w:tblStylePr w:type="band1Horz">
      <w:tblPr/>
      <w:tcPr>
        <w:shd w:val="clear" w:color="auto" w:fill="D5E0C4" w:themeFill="accent3" w:themeFillTint="7f"/>
      </w:tcPr>
    </w:tblStylePr>
  </w:style>
  <w:style w:type="table" w:styleId="MediumGrid1-Accent4">
    <w:name w:val="Medium Grid 1 Accent 4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AC9FBF" w:themeColor="accent4" w:themeTint="bf"/>
        <w:left w:val="single" w:sz="8" w:space="0" w:color="AC9FBF" w:themeColor="accent4" w:themeTint="bf"/>
        <w:bottom w:val="single" w:sz="8" w:space="0" w:color="AC9FBF" w:themeColor="accent4" w:themeTint="bf"/>
        <w:right w:val="single" w:sz="8" w:space="0" w:color="AC9FBF" w:themeColor="accent4" w:themeTint="bf"/>
        <w:insideH w:val="single" w:sz="8" w:space="0" w:color="AC9FBF" w:themeColor="accent4" w:themeTint="bf"/>
        <w:insideV w:val="single" w:sz="8" w:space="0" w:color="AC9FBF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8E5E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9FB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6D7" w:themeFill="accent4" w:themeFillTint="7f"/>
      </w:tcPr>
    </w:tblStylePr>
    <w:tblStylePr w:type="band1Horz">
      <w:tblPr/>
      <w:tcPr>
        <w:shd w:val="clear" w:color="auto" w:fill="CDC6D7" w:themeFill="accent4" w:themeFillTint="7f"/>
      </w:tcPr>
    </w:tblStylePr>
  </w:style>
  <w:style w:type="table" w:styleId="MediumGrid1-Accent5">
    <w:name w:val="Medium Grid 1 Accent 5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6C5D6" w:themeColor="accent5" w:themeTint="bf"/>
        <w:left w:val="single" w:sz="8" w:space="0" w:color="96C5D6" w:themeColor="accent5" w:themeTint="bf"/>
        <w:bottom w:val="single" w:sz="8" w:space="0" w:color="96C5D6" w:themeColor="accent5" w:themeTint="bf"/>
        <w:right w:val="single" w:sz="8" w:space="0" w:color="96C5D6" w:themeColor="accent5" w:themeTint="bf"/>
        <w:insideH w:val="single" w:sz="8" w:space="0" w:color="96C5D6" w:themeColor="accent5" w:themeTint="bf"/>
        <w:insideV w:val="single" w:sz="8" w:space="0" w:color="96C5D6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3EEF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5D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BE5" w:themeFill="accent5" w:themeFillTint="7f"/>
      </w:tcPr>
    </w:tblStylePr>
    <w:tblStylePr w:type="band1Horz">
      <w:tblPr/>
      <w:tcPr>
        <w:shd w:val="clear" w:color="auto" w:fill="C2DBE5" w:themeFill="accent5" w:themeFillTint="7f"/>
      </w:tcPr>
    </w:tblStylePr>
  </w:style>
  <w:style w:type="table" w:styleId="MediumGrid1-Accent6">
    <w:name w:val="Medium Grid 1 Accent 6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F9B895" w:themeColor="accent6" w:themeTint="bf"/>
        <w:left w:val="single" w:sz="8" w:space="0" w:color="F9B895" w:themeColor="accent6" w:themeTint="bf"/>
        <w:bottom w:val="single" w:sz="8" w:space="0" w:color="F9B895" w:themeColor="accent6" w:themeTint="bf"/>
        <w:right w:val="single" w:sz="8" w:space="0" w:color="F9B895" w:themeColor="accent6" w:themeTint="bf"/>
        <w:insideH w:val="single" w:sz="8" w:space="0" w:color="F9B895" w:themeColor="accent6" w:themeTint="bf"/>
        <w:insideV w:val="single" w:sz="8" w:space="0" w:color="F9B895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B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89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C1" w:themeFill="accent6" w:themeFillTint="7f"/>
      </w:tcPr>
    </w:tblStylePr>
    <w:tblStylePr w:type="band1Horz">
      <w:tblPr/>
      <w:tcPr>
        <w:shd w:val="clear" w:color="auto" w:fill="FBD3C1" w:themeFill="accent6" w:themeFillTint="7f"/>
      </w:tcPr>
    </w:tblStylePr>
  </w:style>
  <w:style w:type="table" w:styleId="MediumGrid2">
    <w:name w:val="Medium Grid 2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1E1E1" w:themeFill="text1" w:themeFillTint="3f"/>
    </w:tcPr>
    <w:tblStylePr w:type="firstRow">
      <w:rPr>
        <w:b/>
        <w:bCs/>
        <w:color w:val="000000"/>
      </w:rPr>
      <w:tblPr/>
      <w:tcPr>
        <w:shd w:val="clear" w:color="auto" w:fill="F4F4F4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7" w:themeFill="text1" w:themeFillTint="33"/>
      </w:tcPr>
    </w:tblStylePr>
    <w:tblStylePr w:type="band1Vert">
      <w:tblPr/>
      <w:tcPr>
        <w:shd w:val="clear" w:color="auto" w:fill="BDBDBD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BDBDBD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4E8F1" w:themeFill="accent1" w:themeFillTint="3f"/>
    </w:tcPr>
    <w:tblStylePr w:type="firstRow">
      <w:rPr>
        <w:b/>
        <w:bCs/>
        <w:color w:val="000000"/>
      </w:rPr>
      <w:tblPr/>
      <w:tcPr>
        <w:shd w:val="clear" w:color="auto" w:fill="F5F6FA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DF4" w:themeFill="accent1" w:themeFillTint="33"/>
      </w:tcPr>
    </w:tblStylePr>
    <w:tblStylePr w:type="band1Vert">
      <w:tblPr/>
      <w:tcPr>
        <w:shd w:val="clear" w:color="auto" w:fill="C2CDE1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C2CD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1E4E3" w:themeFill="accent2" w:themeFillTint="3f"/>
    </w:tcPr>
    <w:tblStylePr w:type="firstRow">
      <w:rPr>
        <w:b/>
        <w:bCs/>
        <w:color w:val="000000"/>
      </w:rPr>
      <w:tblPr/>
      <w:tcPr>
        <w:shd w:val="clear" w:color="auto" w:fill="FAF5F5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9E9" w:themeFill="accent2" w:themeFillTint="33"/>
      </w:tcPr>
    </w:tblStylePr>
    <w:tblStylePr w:type="band1Vert">
      <w:tblPr/>
      <w:tcPr>
        <w:shd w:val="clear" w:color="auto" w:fill="E2C3C2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E2C3C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0E4" w:themeFill="accent3" w:themeFillTint="3f"/>
    </w:tcPr>
    <w:tblStylePr w:type="firstRow">
      <w:rPr>
        <w:b/>
        <w:bCs/>
        <w:color w:val="000000"/>
      </w:rPr>
      <w:tblPr/>
      <w:tcPr>
        <w:shd w:val="clear" w:color="auto" w:fill="F7F9F5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EA" w:themeFill="accent3" w:themeFillTint="33"/>
      </w:tcPr>
    </w:tblStylePr>
    <w:tblStylePr w:type="band1Vert">
      <w:tblPr/>
      <w:tcPr>
        <w:shd w:val="clear" w:color="auto" w:fill="D5E0C4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D5E0C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8E5EC" w:themeFill="accent4" w:themeFillTint="3f"/>
    </w:tcPr>
    <w:tblStylePr w:type="firstRow">
      <w:rPr>
        <w:b/>
        <w:bCs/>
        <w:color w:val="000000"/>
      </w:rPr>
      <w:tblPr/>
      <w:tcPr>
        <w:shd w:val="clear" w:color="auto" w:fill="F6F5F8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AF0" w:themeFill="accent4" w:themeFillTint="33"/>
      </w:tcPr>
    </w:tblStylePr>
    <w:tblStylePr w:type="band1Vert">
      <w:tblPr/>
      <w:tcPr>
        <w:shd w:val="clear" w:color="auto" w:fill="CDC6D7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CDC6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3EEF3" w:themeFill="accent5" w:themeFillTint="3f"/>
    </w:tcPr>
    <w:tblStylePr w:type="firstRow">
      <w:rPr>
        <w:b/>
        <w:bCs/>
        <w:color w:val="000000"/>
      </w:rPr>
      <w:tblPr/>
      <w:tcPr>
        <w:shd w:val="clear" w:color="auto" w:fill="F5F8FA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1F5" w:themeFill="accent5" w:themeFillTint="33"/>
      </w:tcPr>
    </w:tblStylePr>
    <w:tblStylePr w:type="band1Vert">
      <w:tblPr/>
      <w:tcPr>
        <w:shd w:val="clear" w:color="auto" w:fill="C2DBE5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C2DBE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uiPriority w:val="68"/>
    <w:basedOn w:val="TableNormal"/>
    <w:pPr>
      <w:spacing w:after="0" w:line="240" w:lineRule="auto"/>
    </w:pPr>
    <w:rPr>
      <w:rFonts w:asciiTheme="majorHAnsi" w:eastAsiaTheme="majorHAnsi" w:hAnsiTheme="majorHAnsi" w:cstheme="majorEastAsia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BE3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7F4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9" w:themeFill="accent6" w:themeFillTint="33"/>
      </w:tcPr>
    </w:tblStylePr>
    <w:tblStylePr w:type="band1Vert">
      <w:tblPr/>
      <w:tcPr>
        <w:shd w:val="clear" w:color="auto" w:fill="FBD3C1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D3C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1E1E1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DBDBD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DBDBD" w:themeFill="text1" w:themeFillTint="7f"/>
      </w:tcPr>
    </w:tblStylePr>
  </w:style>
  <w:style w:type="table" w:styleId="MediumGrid3-Accent1">
    <w:name w:val="Medium Grid 3 Accent 1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4E8F1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CD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CDE1" w:themeFill="accent1" w:themeFillTint="7f"/>
      </w:tcPr>
    </w:tblStylePr>
  </w:style>
  <w:style w:type="table" w:styleId="MediumGrid3-Accent2">
    <w:name w:val="Medium Grid 3 Accent 2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1E4E3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C3C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C3C2" w:themeFill="accent2" w:themeFillTint="7f"/>
      </w:tcPr>
    </w:tblStylePr>
  </w:style>
  <w:style w:type="table" w:styleId="MediumGrid3-Accent3">
    <w:name w:val="Medium Grid 3 Accent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0E4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5E0C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5E0C4" w:themeFill="accent3" w:themeFillTint="7f"/>
      </w:tcPr>
    </w:tblStylePr>
  </w:style>
  <w:style w:type="table" w:styleId="MediumGrid3-Accent4">
    <w:name w:val="Medium Grid 3 Accent 4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8E5EC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C6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C6D7" w:themeFill="accent4" w:themeFillTint="7f"/>
      </w:tcPr>
    </w:tblStylePr>
  </w:style>
  <w:style w:type="table" w:styleId="MediumGrid3-Accent5">
    <w:name w:val="Medium Grid 3 Accent 5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3EEF3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DBE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DBE5" w:themeFill="accent5" w:themeFillTint="7f"/>
      </w:tcPr>
    </w:tblStylePr>
  </w:style>
  <w:style w:type="table" w:styleId="MediumGrid3-Accent6">
    <w:name w:val="Medium Grid 3 Accent 6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BE3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3C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3C1" w:themeFill="accent6" w:themeFillTint="7f"/>
      </w:tcPr>
    </w:tblStylePr>
  </w:style>
  <w:style w:type="table" w:styleId="DarkList">
    <w:name w:val="Dark List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40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609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</w:style>
  <w:style w:type="table" w:styleId="DarkList-Accent2">
    <w:name w:val="Dark List Accent 2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DarkList-Accent3">
    <w:name w:val="Dark List Accent 3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2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3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</w:style>
  <w:style w:type="table" w:styleId="DarkList-Accent4">
    <w:name w:val="Dark List Accent 4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315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4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</w:style>
  <w:style w:type="table" w:styleId="DarkList-Accent5">
    <w:name w:val="Dark List Accent 5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</w:style>
  <w:style w:type="table" w:styleId="DarkList-Accent6">
    <w:name w:val="Dark List Accent 6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80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4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</w:style>
  <w:style w:type="table" w:styleId="ColorfulShading">
    <w:name w:val="Colorful Shading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4F4F4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CCCCCC" w:themeFill="text1" w:themeFillTint="66"/>
      </w:tcPr>
    </w:tblStylePr>
    <w:tblStylePr w:type="band1Horz">
      <w:tblPr/>
      <w:tcPr>
        <w:shd w:val="clear" w:color="auto" w:fill="BDBDBD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6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D0D8E8" w:themeFill="accent1" w:themeFillTint="66"/>
      </w:tcPr>
    </w:tblStylePr>
    <w:tblStylePr w:type="band1Horz">
      <w:tblPr/>
      <w:tcPr>
        <w:shd w:val="clear" w:color="auto" w:fill="C2CDE1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AF5F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8D0D0" w:themeFill="accent2" w:themeFillTint="66"/>
      </w:tcPr>
    </w:tblStylePr>
    <w:tblStylePr w:type="band1Horz">
      <w:tblPr/>
      <w:tcPr>
        <w:shd w:val="clear" w:color="auto" w:fill="E2C3C2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F9F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F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7530" w:themeColor="accent3" w:themeShade="99"/>
          <w:insideV w:val="nil"/>
        </w:tcBorders>
        <w:shd w:val="clear" w:color="auto" w:fill="5F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530" w:themeFill="accent3" w:themeFillShade="99"/>
      </w:tcPr>
    </w:tblStylePr>
    <w:tblStylePr w:type="band1Vert">
      <w:tblPr/>
      <w:tcPr>
        <w:shd w:val="clear" w:color="auto" w:fill="DEE7D1" w:themeFill="accent3" w:themeFillTint="66"/>
      </w:tcPr>
    </w:tblStylePr>
    <w:tblStylePr w:type="band1Horz">
      <w:tblPr/>
      <w:tcPr>
        <w:shd w:val="clear" w:color="auto" w:fill="D5E0C4" w:themeFill="accent3" w:themeFillTint="7f"/>
      </w:tcPr>
    </w:tblStylePr>
  </w:style>
  <w:style w:type="table" w:styleId="ColorfulShading-Accent4">
    <w:name w:val="Colorful Shading Accent 4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6F5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D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D3B62" w:themeColor="accent4" w:themeShade="99"/>
          <w:insideV w:val="nil"/>
        </w:tcBorders>
        <w:shd w:val="clear" w:color="auto" w:fill="4D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B62" w:themeFill="accent4" w:themeFillShade="99"/>
      </w:tcPr>
    </w:tblStylePr>
    <w:tblStylePr w:type="band1Vert">
      <w:tblPr/>
      <w:tcPr>
        <w:shd w:val="clear" w:color="auto" w:fill="D8D3E0" w:themeFill="accent4" w:themeFillTint="66"/>
      </w:tcPr>
    </w:tblStylePr>
    <w:tblStylePr w:type="band1Horz">
      <w:tblPr/>
      <w:tcPr>
        <w:shd w:val="clear" w:color="auto" w:fill="CDC6D7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D0E3EA" w:themeFill="accent5" w:themeFillTint="66"/>
      </w:tcPr>
    </w:tblStylePr>
    <w:tblStylePr w:type="band1Horz">
      <w:tblPr/>
      <w:tcPr>
        <w:shd w:val="clear" w:color="auto" w:fill="C2DBE5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7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7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708" w:themeColor="accent6" w:themeShade="99"/>
          <w:insideV w:val="nil"/>
        </w:tcBorders>
        <w:shd w:val="clear" w:color="auto" w:fill="B657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708" w:themeFill="accent6" w:themeFillShade="99"/>
      </w:tcPr>
    </w:tblStylePr>
    <w:tblStylePr w:type="band1Vert">
      <w:tblPr/>
      <w:tcPr>
        <w:shd w:val="clear" w:color="auto" w:fill="FCDDCF" w:themeFill="accent6" w:themeFillTint="66"/>
      </w:tcPr>
    </w:tblStylePr>
    <w:tblStylePr w:type="band1Horz">
      <w:tblPr/>
      <w:tcPr>
        <w:shd w:val="clear" w:color="auto" w:fill="FBD3C1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4F4F4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1E1" w:themeFill="text1" w:themeFillTint="3f"/>
      </w:tcPr>
    </w:tblStylePr>
    <w:tblStylePr w:type="band1Horz">
      <w:tblPr/>
      <w:tcPr>
        <w:shd w:val="clear" w:color="auto" w:fill="E7E7E7" w:themeFill="text1" w:themeFillTint="33"/>
      </w:tcPr>
    </w:tblStylePr>
  </w:style>
  <w:style w:type="table" w:styleId="ColorfulList-Accent1">
    <w:name w:val="Colorful List Accent 1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6FA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8F1" w:themeFill="accent1" w:themeFillTint="3f"/>
      </w:tcPr>
    </w:tblStylePr>
    <w:tblStylePr w:type="band1Horz">
      <w:tblPr/>
      <w:tcPr>
        <w:shd w:val="clear" w:color="auto" w:fill="E9EDF4" w:themeFill="accent1" w:themeFillTint="33"/>
      </w:tcPr>
    </w:tblStylePr>
  </w:style>
  <w:style w:type="table" w:styleId="ColorfulList-Accent2">
    <w:name w:val="Colorful List Accent 2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AF5F5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4E3" w:themeFill="accent2" w:themeFillTint="3f"/>
      </w:tcPr>
    </w:tblStylePr>
    <w:tblStylePr w:type="band1Horz">
      <w:tblPr/>
      <w:tcPr>
        <w:shd w:val="clear" w:color="auto" w:fill="F4E9E9" w:themeFill="accent2" w:themeFillTint="33"/>
      </w:tcPr>
    </w:tblStylePr>
  </w:style>
  <w:style w:type="table" w:styleId="ColorfulList-Accent3">
    <w:name w:val="Colorful List Accent 3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F9F5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F83" w:themeFill="accent4" w:themeFillShade="cc"/>
      </w:tcPr>
    </w:tblStylePr>
    <w:tblStylePr w:type="lastRow">
      <w:rPr>
        <w:b/>
        <w:bCs/>
        <w:color w:val="664F83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0E4" w:themeFill="accent3" w:themeFillTint="3f"/>
      </w:tcPr>
    </w:tblStylePr>
    <w:tblStylePr w:type="band1Horz">
      <w:tblPr/>
      <w:tcPr>
        <w:shd w:val="clear" w:color="auto" w:fill="EFF3EA" w:themeFill="accent3" w:themeFillTint="33"/>
      </w:tcPr>
    </w:tblStylePr>
  </w:style>
  <w:style w:type="table" w:styleId="ColorfulList-Accent4">
    <w:name w:val="Colorful List Accent 4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6F5F8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D40" w:themeFill="accent3" w:themeFillShade="cc"/>
      </w:tcPr>
    </w:tblStylePr>
    <w:tblStylePr w:type="lastRow">
      <w:rPr>
        <w:b/>
        <w:bCs/>
        <w:color w:val="7E9D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5EC" w:themeFill="accent4" w:themeFillTint="3f"/>
      </w:tcPr>
    </w:tblStylePr>
    <w:tblStylePr w:type="band1Horz">
      <w:tblPr/>
      <w:tcPr>
        <w:shd w:val="clear" w:color="auto" w:fill="EDEAF0" w:themeFill="accent4" w:themeFillTint="33"/>
      </w:tcPr>
    </w:tblStylePr>
  </w:style>
  <w:style w:type="table" w:styleId="ColorfulList-Accent5">
    <w:name w:val="Colorful List Accent 5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FA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3740B" w:themeFill="accent6" w:themeFillShade="cc"/>
      </w:tcPr>
    </w:tblStylePr>
    <w:tblStylePr w:type="lastRow">
      <w:rPr>
        <w:b/>
        <w:bCs/>
        <w:color w:val="F3740B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EF3" w:themeFill="accent5" w:themeFillTint="3f"/>
      </w:tcPr>
    </w:tblStylePr>
    <w:tblStylePr w:type="band1Horz">
      <w:tblPr/>
      <w:tcPr>
        <w:shd w:val="clear" w:color="auto" w:fill="E9F1F5" w:themeFill="accent5" w:themeFillTint="33"/>
      </w:tcPr>
    </w:tblStylePr>
  </w:style>
  <w:style w:type="table" w:styleId="ColorfulList-Accent6">
    <w:name w:val="Colorful List Accent 6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7F4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E3" w:themeFill="accent6" w:themeFillTint="3f"/>
      </w:tcPr>
    </w:tblStylePr>
    <w:tblStylePr w:type="band1Horz">
      <w:tblPr/>
      <w:tcPr>
        <w:shd w:val="clear" w:color="auto" w:fill="FDEFE9" w:themeFill="accent6" w:themeFillTint="33"/>
      </w:tcPr>
    </w:tblStylePr>
  </w:style>
  <w:style w:type="table" w:styleId="ColorfulGrid">
    <w:name w:val="Colorful Grid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7E7E7" w:themeFill="text1" w:themeFillTint="33"/>
    </w:tcPr>
    <w:tblStylePr w:type="firstRow">
      <w:rPr>
        <w:b/>
        <w:bCs/>
      </w:rPr>
      <w:tblPr/>
      <w:tcPr>
        <w:shd w:val="clear" w:color="auto" w:fill="CCCCCC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CCCCCC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BDBDBD" w:themeFill="text1" w:themeFillTint="7f"/>
      </w:tcPr>
    </w:tblStylePr>
    <w:tblStylePr w:type="band1Horz">
      <w:tblPr/>
      <w:tcPr>
        <w:shd w:val="clear" w:color="auto" w:fill="BDBDBD" w:themeFill="text1" w:themeFillTint="7f"/>
      </w:tcPr>
    </w:tblStylePr>
  </w:style>
  <w:style w:type="table" w:styleId="ColorfulGrid-Accent1">
    <w:name w:val="Colorful Grid Accent 1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9EDF4" w:themeFill="accent1" w:themeFillTint="33"/>
    </w:tcPr>
    <w:tblStylePr w:type="firstRow">
      <w:rPr>
        <w:b/>
        <w:bCs/>
      </w:rPr>
      <w:tblPr/>
      <w:tcPr>
        <w:shd w:val="clear" w:color="auto" w:fill="D0D8E8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D0D8E8" w:themeFill="accent1" w:themeFillTint="66"/>
      </w:tcPr>
    </w:tblStylePr>
    <w:tblStylePr w:type="firstCol">
      <w:rPr>
        <w:color w:val="FFFFFF"/>
      </w:rPr>
      <w:tblPr/>
      <w:tcPr>
        <w:shd w:val="clear" w:color="auto" w:fill="376092" w:themeFill="accent1" w:themeFillShade="bf"/>
      </w:tcPr>
    </w:tblStylePr>
    <w:tblStylePr w:type="lastCol">
      <w:rPr>
        <w:color w:val="FFFFFF"/>
      </w:rPr>
      <w:tblPr/>
      <w:tcPr>
        <w:shd w:val="clear" w:color="auto" w:fill="376092" w:themeFill="accent1" w:themeFillShade="bf"/>
      </w:tcPr>
    </w:tblStylePr>
    <w:tblStylePr w:type="band1Vert">
      <w:tblPr/>
      <w:tcPr>
        <w:shd w:val="clear" w:color="auto" w:fill="C2CDE1" w:themeFill="accent1" w:themeFillTint="7f"/>
      </w:tcPr>
    </w:tblStylePr>
    <w:tblStylePr w:type="band1Horz">
      <w:tblPr/>
      <w:tcPr>
        <w:shd w:val="clear" w:color="auto" w:fill="C2CDE1" w:themeFill="accent1" w:themeFillTint="7f"/>
      </w:tcPr>
    </w:tblStylePr>
  </w:style>
  <w:style w:type="table" w:styleId="ColorfulGrid-Accent2">
    <w:name w:val="Colorful Grid Accent 2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4E9E9" w:themeFill="accent2" w:themeFillTint="33"/>
    </w:tcPr>
    <w:tblStylePr w:type="firstRow">
      <w:rPr>
        <w:b/>
        <w:bCs/>
      </w:rPr>
      <w:tblPr/>
      <w:tcPr>
        <w:shd w:val="clear" w:color="auto" w:fill="E8D0D0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8D0D0" w:themeFill="accent2" w:themeFillTint="66"/>
      </w:tcPr>
    </w:tblStylePr>
    <w:tblStylePr w:type="firstCol">
      <w:rPr>
        <w:color w:val="FFFFFF"/>
      </w:rPr>
      <w:tblPr/>
      <w:tcPr>
        <w:shd w:val="clear" w:color="auto" w:fill="953735" w:themeFill="accent2" w:themeFillShade="bf"/>
      </w:tcPr>
    </w:tblStylePr>
    <w:tblStylePr w:type="lastCol">
      <w:rPr>
        <w:color w:val="FFFFFF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E2C3C2" w:themeFill="accent2" w:themeFillTint="7f"/>
      </w:tcPr>
    </w:tblStylePr>
    <w:tblStylePr w:type="band1Horz">
      <w:tblPr/>
      <w:tcPr>
        <w:shd w:val="clear" w:color="auto" w:fill="E2C3C2" w:themeFill="accent2" w:themeFillTint="7f"/>
      </w:tcPr>
    </w:tblStylePr>
  </w:style>
  <w:style w:type="table" w:styleId="ColorfulGrid-Accent3">
    <w:name w:val="Colorful Grid Accent 3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F3EA" w:themeFill="accent3" w:themeFillTint="33"/>
    </w:tcPr>
    <w:tblStylePr w:type="firstRow">
      <w:rPr>
        <w:b/>
        <w:bCs/>
      </w:rPr>
      <w:tblPr/>
      <w:tcPr>
        <w:shd w:val="clear" w:color="auto" w:fill="DEE7D1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EE7D1" w:themeFill="accent3" w:themeFillTint="66"/>
      </w:tcPr>
    </w:tblStylePr>
    <w:tblStylePr w:type="firstCol">
      <w:rPr>
        <w:color w:val="FFFFFF"/>
      </w:rPr>
      <w:tblPr/>
      <w:tcPr>
        <w:shd w:val="clear" w:color="auto" w:fill="76933C" w:themeFill="accent3" w:themeFillShade="bf"/>
      </w:tcPr>
    </w:tblStylePr>
    <w:tblStylePr w:type="lastCol">
      <w:rPr>
        <w:color w:val="FFFFFF"/>
      </w:rPr>
      <w:tblPr/>
      <w:tcPr>
        <w:shd w:val="clear" w:color="auto" w:fill="76933C" w:themeFill="accent3" w:themeFillShade="bf"/>
      </w:tcPr>
    </w:tblStylePr>
    <w:tblStylePr w:type="band1Vert">
      <w:tblPr/>
      <w:tcPr>
        <w:shd w:val="clear" w:color="auto" w:fill="D5E0C4" w:themeFill="accent3" w:themeFillTint="7f"/>
      </w:tcPr>
    </w:tblStylePr>
    <w:tblStylePr w:type="band1Horz">
      <w:tblPr/>
      <w:tcPr>
        <w:shd w:val="clear" w:color="auto" w:fill="D5E0C4" w:themeFill="accent3" w:themeFillTint="7f"/>
      </w:tcPr>
    </w:tblStylePr>
  </w:style>
  <w:style w:type="table" w:styleId="ColorfulGrid-Accent4">
    <w:name w:val="Colorful Grid Accent 4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EAF0" w:themeFill="accent4" w:themeFillTint="33"/>
    </w:tcPr>
    <w:tblStylePr w:type="firstRow">
      <w:rPr>
        <w:b/>
        <w:bCs/>
      </w:rPr>
      <w:tblPr/>
      <w:tcPr>
        <w:shd w:val="clear" w:color="auto" w:fill="D8D3E0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D8D3E0" w:themeFill="accent4" w:themeFillTint="66"/>
      </w:tcPr>
    </w:tblStylePr>
    <w:tblStylePr w:type="firstCol">
      <w:rPr>
        <w:color w:val="FFFFFF"/>
      </w:rPr>
      <w:tblPr/>
      <w:tcPr>
        <w:shd w:val="clear" w:color="auto" w:fill="604A7B" w:themeFill="accent4" w:themeFillShade="bf"/>
      </w:tcPr>
    </w:tblStylePr>
    <w:tblStylePr w:type="lastCol">
      <w:rPr>
        <w:color w:val="FFFFFF"/>
      </w:rPr>
      <w:tblPr/>
      <w:tcPr>
        <w:shd w:val="clear" w:color="auto" w:fill="604A7B" w:themeFill="accent4" w:themeFillShade="bf"/>
      </w:tcPr>
    </w:tblStylePr>
    <w:tblStylePr w:type="band1Vert">
      <w:tblPr/>
      <w:tcPr>
        <w:shd w:val="clear" w:color="auto" w:fill="CDC6D7" w:themeFill="accent4" w:themeFillTint="7f"/>
      </w:tcPr>
    </w:tblStylePr>
    <w:tblStylePr w:type="band1Horz">
      <w:tblPr/>
      <w:tcPr>
        <w:shd w:val="clear" w:color="auto" w:fill="CDC6D7" w:themeFill="accent4" w:themeFillTint="7f"/>
      </w:tcPr>
    </w:tblStylePr>
  </w:style>
  <w:style w:type="table" w:styleId="ColorfulGrid-Accent5">
    <w:name w:val="Colorful Grid Accent 5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9F1F5" w:themeFill="accent5" w:themeFillTint="33"/>
    </w:tcPr>
    <w:tblStylePr w:type="firstRow">
      <w:rPr>
        <w:b/>
        <w:bCs/>
      </w:rPr>
      <w:tblPr/>
      <w:tcPr>
        <w:shd w:val="clear" w:color="auto" w:fill="D0E3EA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D0E3EA" w:themeFill="accent5" w:themeFillTint="66"/>
      </w:tcPr>
    </w:tblStylePr>
    <w:tblStylePr w:type="firstCol">
      <w:rPr>
        <w:color w:val="FFFFFF"/>
      </w:rPr>
      <w:tblPr/>
      <w:tcPr>
        <w:shd w:val="clear" w:color="auto" w:fill="31859B" w:themeFill="accent5" w:themeFillShade="bf"/>
      </w:tcPr>
    </w:tblStylePr>
    <w:tblStylePr w:type="lastCol">
      <w:rPr>
        <w:color w:val="FFFFFF"/>
      </w:rPr>
      <w:tblPr/>
      <w:tcPr>
        <w:shd w:val="clear" w:color="auto" w:fill="31859B" w:themeFill="accent5" w:themeFillShade="bf"/>
      </w:tcPr>
    </w:tblStylePr>
    <w:tblStylePr w:type="band1Vert">
      <w:tblPr/>
      <w:tcPr>
        <w:shd w:val="clear" w:color="auto" w:fill="C2DBE5" w:themeFill="accent5" w:themeFillTint="7f"/>
      </w:tcPr>
    </w:tblStylePr>
    <w:tblStylePr w:type="band1Horz">
      <w:tblPr/>
      <w:tcPr>
        <w:shd w:val="clear" w:color="auto" w:fill="C2DBE5" w:themeFill="accent5" w:themeFillTint="7f"/>
      </w:tcPr>
    </w:tblStylePr>
  </w:style>
  <w:style w:type="table" w:styleId="ColorfulGrid-Accent6">
    <w:name w:val="Colorful Grid Accent 6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FE9" w:themeFill="accent6" w:themeFillTint="33"/>
    </w:tcPr>
    <w:tblStylePr w:type="firstRow">
      <w:rPr>
        <w:b/>
        <w:bCs/>
      </w:rPr>
      <w:tblPr/>
      <w:tcPr>
        <w:shd w:val="clear" w:color="auto" w:fill="FCDDCF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CDDCF" w:themeFill="accent6" w:themeFillTint="66"/>
      </w:tcPr>
    </w:tblStylePr>
    <w:tblStylePr w:type="firstCol">
      <w:rPr>
        <w:color w:val="FFFFFF"/>
      </w:rPr>
      <w:tblPr/>
      <w:tcPr>
        <w:shd w:val="clear" w:color="auto" w:fill="E46C0A" w:themeFill="accent6" w:themeFillShade="bf"/>
      </w:tcPr>
    </w:tblStylePr>
    <w:tblStylePr w:type="lastCol">
      <w:rPr>
        <w:color w:val="FFFFFF"/>
      </w:rPr>
      <w:tblPr/>
      <w:tcPr>
        <w:shd w:val="clear" w:color="auto" w:fill="E46C0A" w:themeFill="accent6" w:themeFillShade="bf"/>
      </w:tcPr>
    </w:tblStylePr>
    <w:tblStylePr w:type="band1Vert">
      <w:tblPr/>
      <w:tcPr>
        <w:shd w:val="clear" w:color="auto" w:fill="FBD3C1" w:themeFill="accent6" w:themeFillTint="7f"/>
      </w:tcPr>
    </w:tblStylePr>
    <w:tblStylePr w:type="band1Horz">
      <w:tblPr/>
      <w:tcPr>
        <w:shd w:val="clear" w:color="auto" w:fill="FBD3C1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minto</cp:lastModifiedBy>
  <cp:revision>1</cp:revision>
  <dcterms:created xsi:type="dcterms:W3CDTF">2013-12-23T23:15:00Z</dcterms:created>
  <dcterms:modified xsi:type="dcterms:W3CDTF">2026-05-15T15:45:42Z</dcterms:modified>
  <cp:version>1300.0100.01</cp:version>
</cp:coreProperties>
</file>